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center"/>
        <w:rPr>
          <w:rFonts w:hint="eastAsia"/>
          <w:sz w:val="24"/>
        </w:rPr>
      </w:pPr>
    </w:p>
    <w:p>
      <w:pPr>
        <w:numPr>
          <w:ilvl w:val="0"/>
          <w:numId w:val="0"/>
        </w:numPr>
        <w:spacing w:line="360" w:lineRule="auto"/>
        <w:rPr>
          <w:rFonts w:hint="eastAsia" w:ascii="宋体" w:hAnsi="宋体" w:eastAsia="宋体"/>
          <w:b/>
          <w:bCs/>
          <w:sz w:val="22"/>
          <w:szCs w:val="22"/>
          <w:lang w:val="en-US" w:eastAsia="zh-CN"/>
        </w:rPr>
      </w:pPr>
      <w:r>
        <w:rPr>
          <w:rFonts w:hint="eastAsia" w:ascii="宋体" w:hAnsi="宋体"/>
          <w:b/>
          <w:bCs/>
          <w:sz w:val="30"/>
        </w:rPr>
        <w:t>马克思主义哲学原理</w:t>
      </w:r>
      <w:r>
        <w:rPr>
          <w:rFonts w:hint="eastAsia" w:ascii="宋体" w:hAnsi="宋体"/>
          <w:b/>
          <w:bCs/>
          <w:sz w:val="30"/>
          <w:lang w:val="en-US" w:eastAsia="zh-CN"/>
        </w:rPr>
        <w:t xml:space="preserve"> 复习资料</w:t>
      </w:r>
    </w:p>
    <w:p>
      <w:pPr>
        <w:numPr>
          <w:ilvl w:val="0"/>
          <w:numId w:val="0"/>
        </w:numPr>
        <w:spacing w:line="360" w:lineRule="auto"/>
        <w:rPr>
          <w:rFonts w:hint="eastAsia" w:ascii="宋体" w:hAnsi="宋体"/>
          <w:b w:val="0"/>
          <w:bCs w:val="0"/>
          <w:sz w:val="22"/>
          <w:szCs w:val="22"/>
        </w:rPr>
      </w:pPr>
      <w:r>
        <w:rPr>
          <w:rFonts w:hint="eastAsia" w:ascii="宋体" w:hAnsi="宋体"/>
          <w:b/>
          <w:bCs/>
          <w:sz w:val="22"/>
          <w:szCs w:val="22"/>
          <w:lang w:eastAsia="zh-CN"/>
        </w:rPr>
        <w:t>一、</w:t>
      </w:r>
      <w:r>
        <w:rPr>
          <w:rFonts w:hint="eastAsia" w:ascii="宋体" w:hAnsi="宋体"/>
          <w:b/>
          <w:bCs/>
          <w:sz w:val="22"/>
          <w:szCs w:val="22"/>
        </w:rPr>
        <w:t>单项选择题</w:t>
      </w:r>
    </w:p>
    <w:p>
      <w:pPr>
        <w:numPr>
          <w:ilvl w:val="0"/>
          <w:numId w:val="0"/>
        </w:numPr>
        <w:spacing w:line="240" w:lineRule="auto"/>
        <w:rPr>
          <w:rFonts w:hint="eastAsia" w:ascii="宋体" w:hAnsi="宋体"/>
          <w:b w:val="0"/>
          <w:bCs w:val="0"/>
          <w:sz w:val="22"/>
          <w:szCs w:val="22"/>
          <w:lang w:val="en-US" w:eastAsia="zh-CN"/>
        </w:rPr>
      </w:pPr>
      <w:r>
        <w:rPr>
          <w:rFonts w:hint="eastAsia" w:ascii="宋体" w:hAnsi="宋体"/>
          <w:b w:val="0"/>
          <w:bCs w:val="0"/>
          <w:sz w:val="22"/>
          <w:szCs w:val="22"/>
          <w:lang w:val="en-US" w:eastAsia="zh-CN"/>
        </w:rPr>
        <w:t>1、世界观是（     ）</w:t>
      </w:r>
    </w:p>
    <w:p>
      <w:pPr>
        <w:numPr>
          <w:ilvl w:val="0"/>
          <w:numId w:val="0"/>
        </w:numPr>
        <w:spacing w:line="240" w:lineRule="auto"/>
        <w:rPr>
          <w:rFonts w:hint="eastAsia" w:ascii="宋体" w:hAnsi="宋体" w:cs="宋体"/>
          <w:sz w:val="22"/>
          <w:szCs w:val="22"/>
        </w:rPr>
      </w:pPr>
      <w:r>
        <w:rPr>
          <w:rFonts w:hint="eastAsia" w:ascii="宋体" w:hAnsi="宋体" w:cs="宋体"/>
          <w:sz w:val="22"/>
          <w:szCs w:val="22"/>
        </w:rPr>
        <w:t xml:space="preserve">A．对社会发展的根本看法    　 </w:t>
      </w:r>
      <w:r>
        <w:rPr>
          <w:rFonts w:hint="eastAsia" w:ascii="宋体" w:hAnsi="宋体" w:cs="宋体"/>
          <w:sz w:val="22"/>
          <w:szCs w:val="22"/>
          <w:lang w:val="en-US" w:eastAsia="zh-CN"/>
        </w:rPr>
        <w:t xml:space="preserve">   </w:t>
      </w:r>
      <w:r>
        <w:rPr>
          <w:rFonts w:hint="eastAsia" w:ascii="宋体" w:hAnsi="宋体" w:cs="宋体"/>
          <w:sz w:val="22"/>
          <w:szCs w:val="22"/>
        </w:rPr>
        <w:t>B．辩证思维的基本观点</w:t>
      </w:r>
    </w:p>
    <w:p>
      <w:pPr>
        <w:rPr>
          <w:rFonts w:hint="eastAsia" w:ascii="宋体" w:hAnsi="宋体" w:cs="宋体"/>
          <w:sz w:val="22"/>
          <w:szCs w:val="22"/>
        </w:rPr>
      </w:pPr>
      <w:r>
        <w:rPr>
          <w:rFonts w:hint="eastAsia" w:ascii="宋体" w:hAnsi="宋体" w:cs="宋体"/>
          <w:sz w:val="22"/>
          <w:szCs w:val="22"/>
        </w:rPr>
        <w:t xml:space="preserve">C．观察和分析问题的根本方法　　 </w:t>
      </w:r>
      <w:r>
        <w:rPr>
          <w:rFonts w:hint="eastAsia" w:ascii="宋体" w:hAnsi="宋体" w:cs="宋体"/>
          <w:sz w:val="22"/>
          <w:szCs w:val="22"/>
          <w:lang w:val="en-US" w:eastAsia="zh-CN"/>
        </w:rPr>
        <w:t xml:space="preserve"> </w:t>
      </w:r>
      <w:r>
        <w:rPr>
          <w:rFonts w:hint="eastAsia" w:ascii="宋体" w:hAnsi="宋体" w:cs="宋体"/>
          <w:sz w:val="22"/>
          <w:szCs w:val="22"/>
        </w:rPr>
        <w:t xml:space="preserve">D．人们对整个世界的总的看法和根本观点 </w:t>
      </w:r>
    </w:p>
    <w:p>
      <w:pPr>
        <w:rPr>
          <w:rFonts w:hint="eastAsia" w:ascii="宋体" w:hAnsi="宋体" w:cs="宋体"/>
          <w:sz w:val="22"/>
          <w:szCs w:val="22"/>
        </w:rPr>
      </w:pPr>
      <w:r>
        <w:rPr>
          <w:rFonts w:hint="eastAsia" w:ascii="宋体" w:hAnsi="宋体" w:cs="宋体"/>
          <w:sz w:val="22"/>
          <w:szCs w:val="22"/>
        </w:rPr>
        <w:t>2、哲学和世界观的关系是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A．哲学是世界观的基础           B．哲学是世界观的表现</w:t>
      </w:r>
    </w:p>
    <w:p>
      <w:pPr>
        <w:rPr>
          <w:rFonts w:hint="eastAsia" w:ascii="宋体" w:hAnsi="宋体" w:cs="宋体"/>
          <w:sz w:val="22"/>
          <w:szCs w:val="22"/>
        </w:rPr>
      </w:pPr>
      <w:r>
        <w:rPr>
          <w:rFonts w:hint="eastAsia" w:ascii="宋体" w:hAnsi="宋体" w:cs="宋体"/>
          <w:sz w:val="22"/>
          <w:szCs w:val="22"/>
        </w:rPr>
        <w:t>C．哲学就是世界观               D．哲学是世界观的学说</w:t>
      </w:r>
    </w:p>
    <w:p>
      <w:pPr>
        <w:rPr>
          <w:rFonts w:hint="eastAsia" w:ascii="宋体" w:hAnsi="宋体" w:cs="宋体"/>
          <w:sz w:val="22"/>
          <w:szCs w:val="22"/>
        </w:rPr>
      </w:pPr>
      <w:r>
        <w:rPr>
          <w:rFonts w:hint="eastAsia" w:ascii="宋体" w:hAnsi="宋体" w:cs="宋体"/>
          <w:sz w:val="22"/>
          <w:szCs w:val="22"/>
        </w:rPr>
        <w:t>3、社会历史观的基本问题是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 xml:space="preserve">A．人类社会发展的总趋势是什么的问题 　　 </w:t>
      </w:r>
    </w:p>
    <w:p>
      <w:pPr>
        <w:rPr>
          <w:rFonts w:hint="eastAsia" w:ascii="宋体" w:hAnsi="宋体" w:cs="宋体"/>
          <w:sz w:val="22"/>
          <w:szCs w:val="22"/>
        </w:rPr>
      </w:pPr>
      <w:r>
        <w:rPr>
          <w:rFonts w:hint="eastAsia" w:ascii="宋体" w:hAnsi="宋体" w:cs="宋体"/>
          <w:sz w:val="22"/>
          <w:szCs w:val="22"/>
        </w:rPr>
        <w:t>B．社会存在和社会意识的关系问题</w:t>
      </w:r>
    </w:p>
    <w:p>
      <w:pPr>
        <w:rPr>
          <w:rFonts w:hint="eastAsia" w:ascii="宋体" w:hAnsi="宋体" w:cs="宋体"/>
          <w:sz w:val="22"/>
          <w:szCs w:val="22"/>
        </w:rPr>
      </w:pPr>
      <w:r>
        <w:rPr>
          <w:rFonts w:hint="eastAsia" w:ascii="宋体" w:hAnsi="宋体" w:cs="宋体"/>
          <w:sz w:val="22"/>
          <w:szCs w:val="22"/>
        </w:rPr>
        <w:t>C．人类社会发展的根本动力是什么的问题</w:t>
      </w:r>
    </w:p>
    <w:p>
      <w:pPr>
        <w:rPr>
          <w:rFonts w:hint="eastAsia" w:ascii="宋体" w:hAnsi="宋体" w:cs="宋体"/>
          <w:sz w:val="22"/>
          <w:szCs w:val="22"/>
        </w:rPr>
      </w:pPr>
      <w:r>
        <w:rPr>
          <w:rFonts w:hint="eastAsia" w:ascii="宋体" w:hAnsi="宋体" w:cs="宋体"/>
          <w:sz w:val="22"/>
          <w:szCs w:val="22"/>
        </w:rPr>
        <w:t>D．物质资料生产与人口自身生产的关系问题</w:t>
      </w:r>
    </w:p>
    <w:p>
      <w:pPr>
        <w:rPr>
          <w:rFonts w:hint="eastAsia" w:ascii="宋体" w:hAnsi="宋体" w:cs="宋体"/>
          <w:sz w:val="22"/>
          <w:szCs w:val="22"/>
        </w:rPr>
      </w:pPr>
      <w:r>
        <w:rPr>
          <w:rFonts w:hint="eastAsia" w:ascii="宋体" w:hAnsi="宋体" w:cs="宋体"/>
          <w:sz w:val="22"/>
          <w:szCs w:val="22"/>
        </w:rPr>
        <w:t>4、划分历史唯物主义和历史唯心主义的根本标准是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A．是否承认阶级斗争是社会发展的直接动力</w:t>
      </w:r>
    </w:p>
    <w:p>
      <w:pPr>
        <w:rPr>
          <w:rFonts w:hint="eastAsia" w:ascii="宋体" w:hAnsi="宋体" w:cs="宋体"/>
          <w:sz w:val="22"/>
          <w:szCs w:val="22"/>
        </w:rPr>
      </w:pPr>
      <w:r>
        <w:rPr>
          <w:rFonts w:hint="eastAsia" w:ascii="宋体" w:hAnsi="宋体" w:cs="宋体"/>
          <w:sz w:val="22"/>
          <w:szCs w:val="22"/>
        </w:rPr>
        <w:t>B．是否承认社会存在决定社会意识</w:t>
      </w:r>
    </w:p>
    <w:p>
      <w:pPr>
        <w:rPr>
          <w:rFonts w:hint="eastAsia" w:ascii="宋体" w:hAnsi="宋体" w:cs="宋体"/>
          <w:sz w:val="22"/>
          <w:szCs w:val="22"/>
        </w:rPr>
      </w:pPr>
      <w:r>
        <w:rPr>
          <w:rFonts w:hint="eastAsia" w:ascii="宋体" w:hAnsi="宋体" w:cs="宋体"/>
          <w:sz w:val="22"/>
          <w:szCs w:val="22"/>
        </w:rPr>
        <w:t>C．是否承认社会意识具有相对独立性</w:t>
      </w:r>
    </w:p>
    <w:p>
      <w:pPr>
        <w:rPr>
          <w:rFonts w:hint="eastAsia" w:ascii="宋体" w:hAnsi="宋体" w:cs="宋体"/>
          <w:sz w:val="22"/>
          <w:szCs w:val="22"/>
        </w:rPr>
      </w:pPr>
      <w:r>
        <w:rPr>
          <w:rFonts w:hint="eastAsia" w:ascii="宋体" w:hAnsi="宋体" w:cs="宋体"/>
          <w:sz w:val="22"/>
          <w:szCs w:val="22"/>
        </w:rPr>
        <w:t>D．是否承认人类社会发展的总趋势是前进的</w:t>
      </w:r>
    </w:p>
    <w:p>
      <w:pPr>
        <w:rPr>
          <w:rFonts w:hint="eastAsia" w:ascii="宋体" w:hAnsi="宋体" w:cs="宋体"/>
          <w:sz w:val="22"/>
          <w:szCs w:val="22"/>
        </w:rPr>
      </w:pPr>
      <w:r>
        <w:rPr>
          <w:rFonts w:hint="eastAsia" w:ascii="宋体" w:hAnsi="宋体" w:cs="宋体"/>
          <w:sz w:val="22"/>
          <w:szCs w:val="22"/>
        </w:rPr>
        <w:t>5、尼采哲学是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A．经验论          B．唯理论</w:t>
      </w:r>
      <w:r>
        <w:rPr>
          <w:rFonts w:hint="eastAsia" w:ascii="宋体" w:hAnsi="宋体" w:cs="宋体"/>
          <w:sz w:val="22"/>
          <w:szCs w:val="22"/>
          <w:lang w:val="en-US" w:eastAsia="zh-CN"/>
        </w:rPr>
        <w:t xml:space="preserve">       </w:t>
      </w:r>
      <w:r>
        <w:rPr>
          <w:rFonts w:hint="eastAsia" w:ascii="宋体" w:hAnsi="宋体" w:cs="宋体"/>
          <w:sz w:val="22"/>
          <w:szCs w:val="22"/>
        </w:rPr>
        <w:t>C．唯实论          D．唯意志论</w:t>
      </w:r>
    </w:p>
    <w:p>
      <w:pPr>
        <w:rPr>
          <w:rFonts w:hint="eastAsia" w:ascii="宋体" w:hAnsi="宋体" w:cs="宋体"/>
          <w:sz w:val="22"/>
          <w:szCs w:val="22"/>
        </w:rPr>
      </w:pPr>
      <w:r>
        <w:rPr>
          <w:rFonts w:hint="eastAsia" w:ascii="宋体" w:hAnsi="宋体" w:cs="宋体"/>
          <w:sz w:val="22"/>
          <w:szCs w:val="22"/>
        </w:rPr>
        <w:t>6、把感觉经验当成第一性的东西，实质上是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A．唯物主义观点       B．实践第一观点</w:t>
      </w:r>
    </w:p>
    <w:p>
      <w:pPr>
        <w:rPr>
          <w:rFonts w:hint="eastAsia" w:ascii="宋体" w:hAnsi="宋体" w:cs="宋体"/>
          <w:sz w:val="22"/>
          <w:szCs w:val="22"/>
        </w:rPr>
      </w:pPr>
      <w:r>
        <w:rPr>
          <w:rFonts w:hint="eastAsia" w:ascii="宋体" w:hAnsi="宋体" w:cs="宋体"/>
          <w:sz w:val="22"/>
          <w:szCs w:val="22"/>
        </w:rPr>
        <w:t>C．经验论的观点       D．反映论的观点</w:t>
      </w:r>
    </w:p>
    <w:p>
      <w:pPr>
        <w:rPr>
          <w:rFonts w:hint="eastAsia" w:ascii="宋体" w:hAnsi="宋体" w:cs="宋体"/>
          <w:sz w:val="22"/>
          <w:szCs w:val="22"/>
        </w:rPr>
      </w:pPr>
      <w:r>
        <w:rPr>
          <w:rFonts w:hint="eastAsia" w:ascii="宋体" w:hAnsi="宋体" w:cs="宋体"/>
          <w:sz w:val="22"/>
          <w:szCs w:val="22"/>
        </w:rPr>
        <w:t>7、认为一切物质都具有在本质上跟感觉相近的反映的特性，这是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A．辩证唯物主义的观点 　　   B．唯心主义的观点</w:t>
      </w:r>
    </w:p>
    <w:p>
      <w:pPr>
        <w:rPr>
          <w:rFonts w:hint="eastAsia" w:ascii="宋体" w:hAnsi="宋体" w:cs="宋体"/>
          <w:sz w:val="22"/>
          <w:szCs w:val="22"/>
        </w:rPr>
      </w:pPr>
      <w:r>
        <w:rPr>
          <w:rFonts w:hint="eastAsia" w:ascii="宋体" w:hAnsi="宋体" w:cs="宋体"/>
          <w:sz w:val="22"/>
          <w:szCs w:val="22"/>
        </w:rPr>
        <w:t>C．形而上学的观点            D．诡辩论的观点</w:t>
      </w:r>
    </w:p>
    <w:p>
      <w:pPr>
        <w:rPr>
          <w:rFonts w:hint="eastAsia" w:ascii="宋体" w:hAnsi="宋体" w:cs="宋体"/>
          <w:sz w:val="22"/>
          <w:szCs w:val="22"/>
        </w:rPr>
      </w:pPr>
      <w:r>
        <w:rPr>
          <w:rFonts w:hint="eastAsia" w:ascii="宋体" w:hAnsi="宋体" w:cs="宋体"/>
          <w:sz w:val="22"/>
          <w:szCs w:val="22"/>
        </w:rPr>
        <w:t>8、正确发挥意识能动作用的客观前提是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A．个人积极性的充分调动 　　 B．集体智慧的充分发挥</w:t>
      </w:r>
    </w:p>
    <w:p>
      <w:pPr>
        <w:rPr>
          <w:rFonts w:hint="eastAsia" w:ascii="宋体" w:hAnsi="宋体" w:cs="宋体"/>
          <w:sz w:val="22"/>
          <w:szCs w:val="22"/>
        </w:rPr>
      </w:pPr>
      <w:r>
        <w:rPr>
          <w:rFonts w:hint="eastAsia" w:ascii="宋体" w:hAnsi="宋体" w:cs="宋体"/>
          <w:sz w:val="22"/>
          <w:szCs w:val="22"/>
        </w:rPr>
        <w:t>C．对客观规律的正确反映 　　 D．对保守思想的彻底克服</w:t>
      </w:r>
    </w:p>
    <w:p>
      <w:pPr>
        <w:numPr>
          <w:ilvl w:val="0"/>
          <w:numId w:val="1"/>
        </w:numPr>
        <w:rPr>
          <w:rFonts w:hint="eastAsia" w:ascii="宋体" w:hAnsi="宋体"/>
          <w:b w:val="0"/>
          <w:bCs w:val="0"/>
          <w:sz w:val="22"/>
          <w:szCs w:val="22"/>
          <w:lang w:val="en-US" w:eastAsia="zh-CN"/>
        </w:rPr>
      </w:pPr>
      <w:r>
        <w:rPr>
          <w:rFonts w:hint="eastAsia" w:ascii="宋体" w:hAnsi="宋体" w:cs="宋体"/>
          <w:sz w:val="22"/>
          <w:szCs w:val="22"/>
        </w:rPr>
        <w:t>唯物主义和唯心主义的对立在于</w:t>
      </w:r>
      <w:r>
        <w:rPr>
          <w:rFonts w:hint="eastAsia" w:ascii="宋体" w:hAnsi="宋体"/>
          <w:b w:val="0"/>
          <w:bCs w:val="0"/>
          <w:sz w:val="22"/>
          <w:szCs w:val="22"/>
          <w:lang w:val="en-US" w:eastAsia="zh-CN"/>
        </w:rPr>
        <w:t>（     ）</w:t>
      </w:r>
    </w:p>
    <w:p>
      <w:pPr>
        <w:numPr>
          <w:ilvl w:val="0"/>
          <w:numId w:val="0"/>
        </w:numPr>
        <w:rPr>
          <w:rFonts w:hint="eastAsia" w:ascii="宋体" w:hAnsi="宋体" w:cs="宋体"/>
          <w:sz w:val="22"/>
          <w:szCs w:val="22"/>
        </w:rPr>
      </w:pPr>
      <w:r>
        <w:rPr>
          <w:rFonts w:hint="eastAsia" w:ascii="宋体" w:hAnsi="宋体" w:cs="宋体"/>
          <w:sz w:val="22"/>
          <w:szCs w:val="22"/>
        </w:rPr>
        <w:t>A．是否承认世界的统一性 　　 B．是否承认世界的物质性</w:t>
      </w:r>
    </w:p>
    <w:p>
      <w:pPr>
        <w:rPr>
          <w:rFonts w:hint="eastAsia" w:ascii="宋体" w:hAnsi="宋体" w:cs="宋体"/>
          <w:sz w:val="22"/>
          <w:szCs w:val="22"/>
        </w:rPr>
      </w:pPr>
      <w:r>
        <w:rPr>
          <w:rFonts w:hint="eastAsia" w:ascii="宋体" w:hAnsi="宋体" w:cs="宋体"/>
          <w:sz w:val="22"/>
          <w:szCs w:val="22"/>
        </w:rPr>
        <w:t xml:space="preserve">C．是否承认世界的矛盾性 　　 D．是否承认世界的存在性 </w:t>
      </w:r>
    </w:p>
    <w:p>
      <w:pPr>
        <w:rPr>
          <w:rFonts w:hint="eastAsia" w:ascii="宋体" w:hAnsi="宋体" w:cs="宋体"/>
          <w:sz w:val="22"/>
          <w:szCs w:val="22"/>
        </w:rPr>
      </w:pPr>
      <w:r>
        <w:rPr>
          <w:rFonts w:hint="eastAsia" w:ascii="宋体" w:hAnsi="宋体" w:cs="宋体"/>
          <w:sz w:val="22"/>
          <w:szCs w:val="22"/>
        </w:rPr>
        <w:t>10、在马克思主义普遍原理指导下，从中国的国情出发，走自己的路体现了唯物辩证法的</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A．矛盾的斗争性和同一性的辩证统一　　B．主要矛盾和次要矛盾的辩证统一</w:t>
      </w:r>
    </w:p>
    <w:p>
      <w:pPr>
        <w:rPr>
          <w:rFonts w:hint="eastAsia" w:ascii="宋体" w:hAnsi="宋体" w:cs="宋体"/>
          <w:sz w:val="22"/>
          <w:szCs w:val="22"/>
        </w:rPr>
      </w:pPr>
      <w:r>
        <w:rPr>
          <w:rFonts w:hint="eastAsia" w:ascii="宋体" w:hAnsi="宋体" w:cs="宋体"/>
          <w:sz w:val="22"/>
          <w:szCs w:val="22"/>
        </w:rPr>
        <w:t>C．矛盾的主要方面和次要方面的辩证统一D．矛盾的普遍性和特殊性的辩证统一</w:t>
      </w:r>
    </w:p>
    <w:p>
      <w:pPr>
        <w:rPr>
          <w:rFonts w:hint="eastAsia" w:ascii="宋体" w:hAnsi="宋体" w:cs="宋体"/>
          <w:sz w:val="22"/>
          <w:szCs w:val="22"/>
        </w:rPr>
      </w:pPr>
      <w:r>
        <w:rPr>
          <w:rFonts w:hint="eastAsia" w:ascii="宋体" w:hAnsi="宋体" w:cs="宋体"/>
          <w:color w:val="000000"/>
          <w:sz w:val="22"/>
          <w:szCs w:val="22"/>
        </w:rPr>
        <w:t>11、</w:t>
      </w:r>
      <w:r>
        <w:rPr>
          <w:rFonts w:hint="eastAsia" w:ascii="宋体" w:hAnsi="宋体" w:cs="宋体"/>
          <w:sz w:val="22"/>
          <w:szCs w:val="22"/>
        </w:rPr>
        <w:t>坚持联系的客观性就是坚持了联系问题上的</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A．唯物论          B．辩证法</w:t>
      </w:r>
      <w:r>
        <w:rPr>
          <w:rFonts w:hint="eastAsia" w:ascii="宋体" w:hAnsi="宋体" w:cs="宋体"/>
          <w:sz w:val="22"/>
          <w:szCs w:val="22"/>
          <w:lang w:val="en-US" w:eastAsia="zh-CN"/>
        </w:rPr>
        <w:t xml:space="preserve">      </w:t>
      </w:r>
      <w:r>
        <w:rPr>
          <w:rFonts w:hint="eastAsia" w:ascii="宋体" w:hAnsi="宋体" w:cs="宋体"/>
          <w:sz w:val="22"/>
          <w:szCs w:val="22"/>
        </w:rPr>
        <w:t>C．唯心主义        D．形而上学</w:t>
      </w:r>
    </w:p>
    <w:p>
      <w:pPr>
        <w:rPr>
          <w:rFonts w:hint="eastAsia" w:ascii="宋体" w:hAnsi="宋体" w:cs="宋体"/>
          <w:sz w:val="22"/>
          <w:szCs w:val="22"/>
        </w:rPr>
      </w:pPr>
      <w:r>
        <w:rPr>
          <w:rFonts w:hint="eastAsia" w:ascii="宋体" w:hAnsi="宋体" w:cs="宋体"/>
          <w:sz w:val="22"/>
          <w:szCs w:val="22"/>
        </w:rPr>
        <w:t>12、矛盾问题的精髓是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A．主要矛盾和次要矛盾的关系问题</w:t>
      </w:r>
    </w:p>
    <w:p>
      <w:pPr>
        <w:rPr>
          <w:rFonts w:hint="eastAsia" w:ascii="宋体" w:hAnsi="宋体" w:cs="宋体"/>
          <w:sz w:val="22"/>
          <w:szCs w:val="22"/>
        </w:rPr>
      </w:pPr>
      <w:r>
        <w:rPr>
          <w:rFonts w:hint="eastAsia" w:ascii="宋体" w:hAnsi="宋体" w:cs="宋体"/>
          <w:sz w:val="22"/>
          <w:szCs w:val="22"/>
        </w:rPr>
        <w:t>B．矛盾的同一性和斗争性的关系问题</w:t>
      </w:r>
    </w:p>
    <w:p>
      <w:pPr>
        <w:rPr>
          <w:rFonts w:hint="eastAsia" w:ascii="宋体" w:hAnsi="宋体" w:cs="宋体"/>
          <w:sz w:val="22"/>
          <w:szCs w:val="22"/>
        </w:rPr>
      </w:pPr>
      <w:r>
        <w:rPr>
          <w:rFonts w:hint="eastAsia" w:ascii="宋体" w:hAnsi="宋体" w:cs="宋体"/>
          <w:sz w:val="22"/>
          <w:szCs w:val="22"/>
        </w:rPr>
        <w:t>C．矛盾的普遍性和特殊性的关系问题</w:t>
      </w:r>
    </w:p>
    <w:p>
      <w:pPr>
        <w:rPr>
          <w:rFonts w:hint="eastAsia" w:ascii="宋体" w:hAnsi="宋体" w:cs="宋体"/>
          <w:sz w:val="22"/>
          <w:szCs w:val="22"/>
        </w:rPr>
      </w:pPr>
      <w:r>
        <w:rPr>
          <w:rFonts w:hint="eastAsia" w:ascii="宋体" w:hAnsi="宋体" w:cs="宋体"/>
          <w:sz w:val="22"/>
          <w:szCs w:val="22"/>
        </w:rPr>
        <w:t>D．矛盾的主要方面和次要方面的关系问题</w:t>
      </w:r>
    </w:p>
    <w:p>
      <w:pPr>
        <w:rPr>
          <w:rFonts w:hint="eastAsia" w:ascii="宋体" w:hAnsi="宋体" w:cs="宋体"/>
          <w:sz w:val="22"/>
          <w:szCs w:val="22"/>
        </w:rPr>
      </w:pPr>
      <w:r>
        <w:rPr>
          <w:rFonts w:hint="eastAsia" w:ascii="宋体" w:hAnsi="宋体" w:cs="宋体"/>
          <w:sz w:val="22"/>
          <w:szCs w:val="22"/>
        </w:rPr>
        <w:t>13、事物发展的两种状态是</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A．肯定和否定 　</w:t>
      </w:r>
      <w:r>
        <w:rPr>
          <w:rFonts w:hint="eastAsia" w:ascii="宋体" w:hAnsi="宋体" w:cs="宋体"/>
          <w:sz w:val="22"/>
          <w:szCs w:val="22"/>
          <w:lang w:val="en-US" w:eastAsia="zh-CN"/>
        </w:rPr>
        <w:t xml:space="preserve">      </w:t>
      </w:r>
      <w:r>
        <w:rPr>
          <w:rFonts w:hint="eastAsia" w:ascii="宋体" w:hAnsi="宋体" w:cs="宋体"/>
          <w:sz w:val="22"/>
          <w:szCs w:val="22"/>
        </w:rPr>
        <w:t>B．量变和质变</w:t>
      </w:r>
      <w:r>
        <w:rPr>
          <w:rFonts w:hint="eastAsia" w:ascii="宋体" w:hAnsi="宋体" w:cs="宋体"/>
          <w:sz w:val="22"/>
          <w:szCs w:val="22"/>
          <w:lang w:val="en-US" w:eastAsia="zh-CN"/>
        </w:rPr>
        <w:t xml:space="preserve">      </w:t>
      </w:r>
      <w:r>
        <w:rPr>
          <w:rFonts w:hint="eastAsia" w:ascii="宋体" w:hAnsi="宋体" w:cs="宋体"/>
          <w:sz w:val="22"/>
          <w:szCs w:val="22"/>
        </w:rPr>
        <w:t>C．运动和静止 　　    D．同一和斗争</w:t>
      </w:r>
    </w:p>
    <w:p>
      <w:pPr>
        <w:rPr>
          <w:rFonts w:hint="eastAsia" w:ascii="宋体" w:hAnsi="宋体" w:cs="宋体"/>
          <w:sz w:val="22"/>
          <w:szCs w:val="22"/>
        </w:rPr>
      </w:pPr>
      <w:r>
        <w:rPr>
          <w:rFonts w:hint="eastAsia" w:ascii="宋体" w:hAnsi="宋体" w:cs="宋体"/>
          <w:sz w:val="22"/>
          <w:szCs w:val="22"/>
        </w:rPr>
        <w:t>14、区分量变和质变的根本标志，是看</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A．事物的变化是否突破“度”</w:t>
      </w:r>
      <w:r>
        <w:rPr>
          <w:rFonts w:hint="eastAsia" w:ascii="宋体" w:hAnsi="宋体" w:cs="宋体"/>
          <w:sz w:val="22"/>
          <w:szCs w:val="22"/>
          <w:lang w:val="en-US" w:eastAsia="zh-CN"/>
        </w:rPr>
        <w:t xml:space="preserve">                     </w:t>
      </w:r>
      <w:r>
        <w:rPr>
          <w:rFonts w:hint="eastAsia" w:ascii="宋体" w:hAnsi="宋体" w:cs="宋体"/>
          <w:sz w:val="22"/>
          <w:szCs w:val="22"/>
        </w:rPr>
        <w:t xml:space="preserve"> B．事物的变化是否显著</w:t>
      </w:r>
    </w:p>
    <w:p>
      <w:pPr>
        <w:rPr>
          <w:rFonts w:hint="eastAsia" w:ascii="宋体" w:hAnsi="宋体" w:cs="宋体"/>
          <w:sz w:val="22"/>
          <w:szCs w:val="22"/>
        </w:rPr>
      </w:pPr>
      <w:r>
        <w:rPr>
          <w:rFonts w:hint="eastAsia" w:ascii="宋体" w:hAnsi="宋体" w:cs="宋体"/>
          <w:sz w:val="22"/>
          <w:szCs w:val="22"/>
        </w:rPr>
        <w:t>C．事物是否发生数量增减</w:t>
      </w:r>
      <w:r>
        <w:rPr>
          <w:rFonts w:hint="eastAsia" w:ascii="宋体" w:hAnsi="宋体" w:cs="宋体"/>
          <w:sz w:val="22"/>
          <w:szCs w:val="22"/>
          <w:lang w:val="en-US" w:eastAsia="zh-CN"/>
        </w:rPr>
        <w:t xml:space="preserve">                          </w:t>
      </w:r>
      <w:r>
        <w:rPr>
          <w:rFonts w:hint="eastAsia" w:ascii="宋体" w:hAnsi="宋体" w:cs="宋体"/>
          <w:sz w:val="22"/>
          <w:szCs w:val="22"/>
        </w:rPr>
        <w:t>D．事物是否发生非本质属性的变化</w:t>
      </w:r>
    </w:p>
    <w:p>
      <w:pPr>
        <w:rPr>
          <w:rFonts w:hint="eastAsia" w:ascii="宋体" w:hAnsi="宋体" w:cs="宋体"/>
          <w:sz w:val="22"/>
          <w:szCs w:val="22"/>
        </w:rPr>
      </w:pPr>
      <w:r>
        <w:rPr>
          <w:rFonts w:hint="eastAsia" w:ascii="宋体" w:hAnsi="宋体" w:cs="宋体"/>
          <w:sz w:val="22"/>
          <w:szCs w:val="22"/>
        </w:rPr>
        <w:t>15、现象和本质是揭示</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A．客观事物的外部联系和内在联系的相互关系的一对哲学范畴</w:t>
      </w:r>
    </w:p>
    <w:p>
      <w:pPr>
        <w:rPr>
          <w:rFonts w:hint="eastAsia" w:ascii="宋体" w:hAnsi="宋体" w:cs="宋体"/>
          <w:sz w:val="22"/>
          <w:szCs w:val="22"/>
        </w:rPr>
      </w:pPr>
      <w:r>
        <w:rPr>
          <w:rFonts w:hint="eastAsia" w:ascii="宋体" w:hAnsi="宋体" w:cs="宋体"/>
          <w:sz w:val="22"/>
          <w:szCs w:val="22"/>
        </w:rPr>
        <w:t>B．真象和假象关系的一对范畴</w:t>
      </w:r>
    </w:p>
    <w:p>
      <w:pPr>
        <w:rPr>
          <w:rFonts w:hint="eastAsia" w:ascii="宋体" w:hAnsi="宋体" w:cs="宋体"/>
          <w:sz w:val="22"/>
          <w:szCs w:val="22"/>
        </w:rPr>
      </w:pPr>
      <w:r>
        <w:rPr>
          <w:rFonts w:hint="eastAsia" w:ascii="宋体" w:hAnsi="宋体" w:cs="宋体"/>
          <w:sz w:val="22"/>
          <w:szCs w:val="22"/>
        </w:rPr>
        <w:t>C．内因和外因关系的一对范畴</w:t>
      </w:r>
    </w:p>
    <w:p>
      <w:pPr>
        <w:rPr>
          <w:rFonts w:hint="eastAsia" w:ascii="宋体" w:hAnsi="宋体" w:cs="宋体"/>
          <w:sz w:val="22"/>
          <w:szCs w:val="22"/>
        </w:rPr>
      </w:pPr>
      <w:r>
        <w:rPr>
          <w:rFonts w:hint="eastAsia" w:ascii="宋体" w:hAnsi="宋体" w:cs="宋体"/>
          <w:sz w:val="22"/>
          <w:szCs w:val="22"/>
        </w:rPr>
        <w:t>D．矛盾普遍性和特殊性关系的一对哲学范畴</w:t>
      </w:r>
    </w:p>
    <w:p>
      <w:pPr>
        <w:rPr>
          <w:rFonts w:hint="eastAsia" w:ascii="宋体" w:hAnsi="宋体" w:cs="宋体"/>
          <w:sz w:val="22"/>
          <w:szCs w:val="22"/>
        </w:rPr>
      </w:pPr>
      <w:r>
        <w:rPr>
          <w:rFonts w:hint="eastAsia" w:ascii="宋体" w:hAnsi="宋体" w:cs="宋体"/>
          <w:sz w:val="22"/>
          <w:szCs w:val="22"/>
        </w:rPr>
        <w:t>16、实践是认识的来源，这一观点表明</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A．只有通过直接经验才能获得知识　　B．每个人的知识都来自直接经验</w:t>
      </w:r>
    </w:p>
    <w:p>
      <w:pPr>
        <w:rPr>
          <w:rFonts w:hint="eastAsia" w:ascii="宋体" w:hAnsi="宋体" w:cs="宋体"/>
          <w:sz w:val="22"/>
          <w:szCs w:val="22"/>
        </w:rPr>
      </w:pPr>
      <w:r>
        <w:rPr>
          <w:rFonts w:hint="eastAsia" w:ascii="宋体" w:hAnsi="宋体" w:cs="宋体"/>
          <w:sz w:val="22"/>
          <w:szCs w:val="22"/>
        </w:rPr>
        <w:t>C．一切知识归根到底来自直接经验　　D．学习间接经验是得不到知识的</w:t>
      </w:r>
    </w:p>
    <w:p>
      <w:pPr>
        <w:rPr>
          <w:rFonts w:hint="eastAsia" w:ascii="宋体" w:hAnsi="宋体" w:cs="宋体"/>
          <w:sz w:val="22"/>
          <w:szCs w:val="22"/>
        </w:rPr>
      </w:pPr>
      <w:r>
        <w:rPr>
          <w:rFonts w:hint="eastAsia" w:ascii="宋体" w:hAnsi="宋体" w:cs="宋体"/>
          <w:sz w:val="22"/>
          <w:szCs w:val="22"/>
        </w:rPr>
        <w:t xml:space="preserve">17、在感性认识和理性认识的关系上，认为只有理性认识是可靠的，感性认识是不可靠的，这种观点是 </w:t>
      </w:r>
      <w:r>
        <w:rPr>
          <w:rFonts w:hint="eastAsia" w:ascii="宋体" w:hAnsi="宋体"/>
          <w:b w:val="0"/>
          <w:bCs w:val="0"/>
          <w:sz w:val="22"/>
          <w:szCs w:val="22"/>
          <w:lang w:val="en-US" w:eastAsia="zh-CN"/>
        </w:rPr>
        <w:t>（     ）</w:t>
      </w:r>
    </w:p>
    <w:p>
      <w:pPr>
        <w:rPr>
          <w:rFonts w:hint="eastAsia" w:ascii="宋体" w:hAnsi="宋体" w:cs="宋体"/>
          <w:sz w:val="22"/>
          <w:szCs w:val="22"/>
          <w:lang w:val="en-US" w:eastAsia="zh-CN"/>
        </w:rPr>
      </w:pPr>
      <w:r>
        <w:rPr>
          <w:rFonts w:hint="eastAsia" w:ascii="宋体" w:hAnsi="宋体" w:cs="宋体"/>
          <w:sz w:val="22"/>
          <w:szCs w:val="22"/>
        </w:rPr>
        <w:t>A．唯物论　             B．唯理论</w:t>
      </w:r>
      <w:r>
        <w:rPr>
          <w:rFonts w:hint="eastAsia" w:ascii="宋体" w:hAnsi="宋体" w:cs="宋体"/>
          <w:sz w:val="22"/>
          <w:szCs w:val="22"/>
          <w:lang w:val="en-US" w:eastAsia="zh-CN"/>
        </w:rPr>
        <w:t xml:space="preserve">        </w:t>
      </w:r>
    </w:p>
    <w:p>
      <w:pPr>
        <w:rPr>
          <w:rFonts w:hint="eastAsia" w:ascii="宋体" w:hAnsi="宋体" w:cs="宋体"/>
          <w:sz w:val="22"/>
          <w:szCs w:val="22"/>
        </w:rPr>
      </w:pPr>
      <w:r>
        <w:rPr>
          <w:rFonts w:hint="eastAsia" w:ascii="宋体" w:hAnsi="宋体" w:cs="宋体"/>
          <w:sz w:val="22"/>
          <w:szCs w:val="22"/>
        </w:rPr>
        <w:t xml:space="preserve">C．诡辩论　　           D．经验论 </w:t>
      </w:r>
    </w:p>
    <w:p>
      <w:pPr>
        <w:rPr>
          <w:rFonts w:hint="eastAsia" w:ascii="宋体" w:hAnsi="宋体" w:cs="宋体"/>
          <w:sz w:val="22"/>
          <w:szCs w:val="22"/>
        </w:rPr>
      </w:pPr>
      <w:r>
        <w:rPr>
          <w:rFonts w:hint="eastAsia" w:ascii="宋体" w:hAnsi="宋体" w:cs="宋体"/>
          <w:sz w:val="22"/>
          <w:szCs w:val="22"/>
        </w:rPr>
        <w:t>18、认为“感觉是认识的起点”，这种观点</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A．只是唯物主义观点</w:t>
      </w:r>
      <w:r>
        <w:rPr>
          <w:rFonts w:hint="eastAsia" w:ascii="宋体" w:hAnsi="宋体" w:cs="宋体"/>
          <w:sz w:val="22"/>
          <w:szCs w:val="22"/>
          <w:lang w:val="en-US" w:eastAsia="zh-CN"/>
        </w:rPr>
        <w:t xml:space="preserve">                       </w:t>
      </w:r>
      <w:r>
        <w:rPr>
          <w:rFonts w:hint="eastAsia" w:ascii="宋体" w:hAnsi="宋体" w:cs="宋体"/>
          <w:sz w:val="22"/>
          <w:szCs w:val="22"/>
        </w:rPr>
        <w:t>B．只是唯心主义观点</w:t>
      </w:r>
    </w:p>
    <w:p>
      <w:pPr>
        <w:rPr>
          <w:rFonts w:hint="eastAsia" w:ascii="宋体" w:hAnsi="宋体" w:cs="宋体"/>
          <w:sz w:val="22"/>
          <w:szCs w:val="22"/>
        </w:rPr>
      </w:pPr>
      <w:r>
        <w:rPr>
          <w:rFonts w:hint="eastAsia" w:ascii="宋体" w:hAnsi="宋体" w:cs="宋体"/>
          <w:sz w:val="22"/>
          <w:szCs w:val="22"/>
        </w:rPr>
        <w:t>C．只是不可知论观点</w:t>
      </w:r>
      <w:r>
        <w:rPr>
          <w:rFonts w:hint="eastAsia" w:ascii="宋体" w:hAnsi="宋体" w:cs="宋体"/>
          <w:sz w:val="22"/>
          <w:szCs w:val="22"/>
          <w:lang w:val="en-US" w:eastAsia="zh-CN"/>
        </w:rPr>
        <w:t xml:space="preserve">                       </w:t>
      </w:r>
      <w:r>
        <w:rPr>
          <w:rFonts w:hint="eastAsia" w:ascii="宋体" w:hAnsi="宋体" w:cs="宋体"/>
          <w:sz w:val="22"/>
          <w:szCs w:val="22"/>
        </w:rPr>
        <w:t>D．既可以是唯物主义观点也可以是唯心主义观点19、一个认识是否具有真理性关键在于</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A．是否对人们都有用</w:t>
      </w:r>
      <w:r>
        <w:rPr>
          <w:rFonts w:hint="eastAsia" w:ascii="宋体" w:hAnsi="宋体" w:cs="宋体"/>
          <w:sz w:val="22"/>
          <w:szCs w:val="22"/>
          <w:lang w:val="en-US" w:eastAsia="zh-CN"/>
        </w:rPr>
        <w:t xml:space="preserve">                          </w:t>
      </w:r>
      <w:r>
        <w:rPr>
          <w:rFonts w:hint="eastAsia" w:ascii="宋体" w:hAnsi="宋体" w:cs="宋体"/>
          <w:sz w:val="22"/>
          <w:szCs w:val="22"/>
        </w:rPr>
        <w:t>B．是否符合客观事物的规律性</w:t>
      </w:r>
    </w:p>
    <w:p>
      <w:pPr>
        <w:rPr>
          <w:rFonts w:hint="eastAsia" w:ascii="宋体" w:hAnsi="宋体" w:cs="宋体"/>
          <w:sz w:val="22"/>
          <w:szCs w:val="22"/>
        </w:rPr>
      </w:pPr>
      <w:r>
        <w:rPr>
          <w:rFonts w:hint="eastAsia" w:ascii="宋体" w:hAnsi="宋体" w:cs="宋体"/>
          <w:sz w:val="22"/>
          <w:szCs w:val="22"/>
        </w:rPr>
        <w:t>C．是否能被大多数人所拥护</w:t>
      </w:r>
      <w:r>
        <w:rPr>
          <w:rFonts w:hint="eastAsia" w:ascii="宋体" w:hAnsi="宋体" w:cs="宋体"/>
          <w:sz w:val="22"/>
          <w:szCs w:val="22"/>
          <w:lang w:val="en-US" w:eastAsia="zh-CN"/>
        </w:rPr>
        <w:t xml:space="preserve">                    </w:t>
      </w:r>
      <w:r>
        <w:rPr>
          <w:rFonts w:hint="eastAsia" w:ascii="宋体" w:hAnsi="宋体" w:cs="宋体"/>
          <w:sz w:val="22"/>
          <w:szCs w:val="22"/>
        </w:rPr>
        <w:t>D．是否具有不证自明的性质</w:t>
      </w:r>
    </w:p>
    <w:p>
      <w:pPr>
        <w:rPr>
          <w:rFonts w:hint="eastAsia" w:ascii="宋体" w:hAnsi="宋体" w:cs="宋体"/>
          <w:sz w:val="22"/>
          <w:szCs w:val="22"/>
        </w:rPr>
      </w:pPr>
      <w:r>
        <w:rPr>
          <w:rFonts w:hint="eastAsia" w:ascii="宋体" w:hAnsi="宋体" w:cs="宋体"/>
          <w:sz w:val="22"/>
          <w:szCs w:val="22"/>
        </w:rPr>
        <w:t>20哲学基本问题同历史观的基本问题</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A．是同一个问题</w:t>
      </w:r>
      <w:r>
        <w:rPr>
          <w:rFonts w:hint="eastAsia" w:ascii="宋体" w:hAnsi="宋体" w:cs="宋体"/>
          <w:sz w:val="22"/>
          <w:szCs w:val="22"/>
          <w:lang w:val="en-US" w:eastAsia="zh-CN"/>
        </w:rPr>
        <w:t xml:space="preserve">                              </w:t>
      </w:r>
      <w:r>
        <w:rPr>
          <w:rFonts w:hint="eastAsia" w:ascii="宋体" w:hAnsi="宋体" w:cs="宋体"/>
          <w:sz w:val="22"/>
          <w:szCs w:val="22"/>
        </w:rPr>
        <w:t>B．没有必然联系</w:t>
      </w:r>
    </w:p>
    <w:p>
      <w:pPr>
        <w:rPr>
          <w:rFonts w:hint="eastAsia" w:ascii="宋体" w:hAnsi="宋体" w:cs="宋体"/>
          <w:sz w:val="22"/>
          <w:szCs w:val="22"/>
        </w:rPr>
      </w:pPr>
      <w:r>
        <w:rPr>
          <w:rFonts w:hint="eastAsia" w:ascii="宋体" w:hAnsi="宋体" w:cs="宋体"/>
          <w:sz w:val="22"/>
          <w:szCs w:val="22"/>
        </w:rPr>
        <w:t>C．历史观的基本问题是哲学基本问题在社会历史领域的具体体现</w:t>
      </w:r>
    </w:p>
    <w:p>
      <w:pPr>
        <w:rPr>
          <w:rFonts w:hint="eastAsia" w:ascii="宋体" w:hAnsi="宋体" w:cs="宋体"/>
          <w:sz w:val="22"/>
          <w:szCs w:val="22"/>
        </w:rPr>
      </w:pPr>
      <w:r>
        <w:rPr>
          <w:rFonts w:hint="eastAsia" w:ascii="宋体" w:hAnsi="宋体" w:cs="宋体"/>
          <w:sz w:val="22"/>
          <w:szCs w:val="22"/>
        </w:rPr>
        <w:t>D．哲学基本问题是历史观基本问题的具体化</w:t>
      </w:r>
    </w:p>
    <w:p>
      <w:pPr>
        <w:rPr>
          <w:rFonts w:hint="eastAsia" w:ascii="宋体" w:hAnsi="宋体" w:cs="宋体"/>
          <w:sz w:val="22"/>
          <w:szCs w:val="22"/>
        </w:rPr>
      </w:pPr>
    </w:p>
    <w:p>
      <w:pPr>
        <w:rPr>
          <w:rFonts w:hint="eastAsia" w:ascii="宋体" w:hAnsi="宋体" w:cs="宋体"/>
          <w:b/>
          <w:bCs/>
          <w:sz w:val="22"/>
          <w:szCs w:val="22"/>
        </w:rPr>
      </w:pPr>
      <w:r>
        <w:rPr>
          <w:rFonts w:hint="eastAsia" w:ascii="宋体" w:hAnsi="宋体" w:cs="宋体"/>
          <w:b/>
          <w:bCs/>
          <w:sz w:val="22"/>
          <w:szCs w:val="22"/>
        </w:rPr>
        <w:t>二、多项选择题</w:t>
      </w:r>
    </w:p>
    <w:p>
      <w:pPr>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、马克思主义哲学的产生是人类认识史上的伟大变革，因为它</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 xml:space="preserve">A．结束了“科学之科学”的哲学的时代 </w:t>
      </w:r>
      <w:r>
        <w:rPr>
          <w:rFonts w:hint="eastAsia" w:ascii="宋体" w:hAnsi="宋体" w:cs="宋体"/>
          <w:sz w:val="22"/>
          <w:szCs w:val="22"/>
          <w:lang w:val="en-US" w:eastAsia="zh-CN"/>
        </w:rPr>
        <w:t xml:space="preserve">        </w:t>
      </w:r>
      <w:bookmarkStart w:id="0" w:name="_GoBack"/>
      <w:bookmarkEnd w:id="0"/>
      <w:r>
        <w:rPr>
          <w:rFonts w:hint="eastAsia" w:ascii="宋体" w:hAnsi="宋体" w:cs="宋体"/>
          <w:sz w:val="22"/>
          <w:szCs w:val="22"/>
          <w:lang w:val="en-US" w:eastAsia="zh-CN"/>
        </w:rPr>
        <w:t xml:space="preserve"> </w:t>
      </w:r>
      <w:r>
        <w:rPr>
          <w:rFonts w:hint="eastAsia" w:ascii="宋体" w:hAnsi="宋体" w:cs="宋体"/>
          <w:sz w:val="22"/>
          <w:szCs w:val="22"/>
        </w:rPr>
        <w:t>B．实现了唯物主义和辩证法的统一</w:t>
      </w:r>
    </w:p>
    <w:p>
      <w:pPr>
        <w:rPr>
          <w:rFonts w:hint="eastAsia" w:ascii="宋体" w:hAnsi="宋体" w:cs="宋体"/>
          <w:sz w:val="22"/>
          <w:szCs w:val="22"/>
        </w:rPr>
      </w:pPr>
      <w:r>
        <w:rPr>
          <w:rFonts w:hint="eastAsia" w:ascii="宋体" w:hAnsi="宋体" w:cs="宋体"/>
          <w:sz w:val="22"/>
          <w:szCs w:val="22"/>
        </w:rPr>
        <w:t>C．建立了绝对真理的理论体系</w:t>
      </w:r>
      <w:r>
        <w:rPr>
          <w:rFonts w:hint="eastAsia" w:ascii="宋体" w:hAnsi="宋体" w:cs="宋体"/>
          <w:sz w:val="22"/>
          <w:szCs w:val="22"/>
          <w:lang w:val="en-US" w:eastAsia="zh-CN"/>
        </w:rPr>
        <w:t xml:space="preserve">                  </w:t>
      </w:r>
      <w:r>
        <w:rPr>
          <w:rFonts w:hint="eastAsia" w:ascii="宋体" w:hAnsi="宋体" w:cs="宋体"/>
          <w:sz w:val="22"/>
          <w:szCs w:val="22"/>
        </w:rPr>
        <w:t>D．使哲学发展到了顶峰</w:t>
      </w:r>
    </w:p>
    <w:p>
      <w:pPr>
        <w:rPr>
          <w:rFonts w:hint="eastAsia" w:ascii="宋体" w:hAnsi="宋体" w:cs="宋体"/>
          <w:sz w:val="22"/>
          <w:szCs w:val="22"/>
        </w:rPr>
      </w:pPr>
      <w:r>
        <w:rPr>
          <w:rFonts w:hint="eastAsia" w:ascii="宋体" w:hAnsi="宋体" w:cs="宋体"/>
          <w:sz w:val="22"/>
          <w:szCs w:val="22"/>
        </w:rPr>
        <w:t xml:space="preserve">E．建立了唯物史观的理论体系 </w:t>
      </w:r>
    </w:p>
    <w:p>
      <w:pPr>
        <w:rPr>
          <w:rFonts w:hint="eastAsia" w:ascii="宋体" w:hAnsi="宋体" w:cs="宋体"/>
          <w:sz w:val="22"/>
          <w:szCs w:val="22"/>
        </w:rPr>
      </w:pPr>
      <w:r>
        <w:rPr>
          <w:rFonts w:hint="eastAsia" w:ascii="宋体" w:hAnsi="宋体" w:cs="宋体"/>
          <w:sz w:val="22"/>
          <w:szCs w:val="22"/>
        </w:rPr>
        <w:t>2、唯心主义产生和存在的根源有</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 xml:space="preserve">A．重视感性认识的重要性 </w:t>
      </w:r>
      <w:r>
        <w:rPr>
          <w:rFonts w:hint="eastAsia" w:ascii="宋体" w:hAnsi="宋体" w:cs="宋体"/>
          <w:sz w:val="22"/>
          <w:szCs w:val="22"/>
          <w:lang w:val="en-US" w:eastAsia="zh-CN"/>
        </w:rPr>
        <w:t xml:space="preserve">                     </w:t>
      </w:r>
      <w:r>
        <w:rPr>
          <w:rFonts w:hint="eastAsia" w:ascii="宋体" w:hAnsi="宋体" w:cs="宋体"/>
          <w:sz w:val="22"/>
          <w:szCs w:val="22"/>
        </w:rPr>
        <w:t>B．社会历史根源</w:t>
      </w:r>
    </w:p>
    <w:p>
      <w:pPr>
        <w:rPr>
          <w:rFonts w:hint="eastAsia" w:ascii="宋体" w:hAnsi="宋体" w:cs="宋体"/>
          <w:sz w:val="22"/>
          <w:szCs w:val="22"/>
        </w:rPr>
      </w:pPr>
      <w:r>
        <w:rPr>
          <w:rFonts w:hint="eastAsia" w:ascii="宋体" w:hAnsi="宋体" w:cs="宋体"/>
          <w:sz w:val="22"/>
          <w:szCs w:val="22"/>
        </w:rPr>
        <w:t xml:space="preserve">C．阶级根源 </w:t>
      </w:r>
      <w:r>
        <w:rPr>
          <w:rFonts w:hint="eastAsia" w:ascii="宋体" w:hAnsi="宋体" w:cs="宋体"/>
          <w:sz w:val="22"/>
          <w:szCs w:val="22"/>
          <w:lang w:val="en-US" w:eastAsia="zh-CN"/>
        </w:rPr>
        <w:t xml:space="preserve">                                 </w:t>
      </w:r>
      <w:r>
        <w:rPr>
          <w:rFonts w:hint="eastAsia" w:ascii="宋体" w:hAnsi="宋体" w:cs="宋体"/>
          <w:sz w:val="22"/>
          <w:szCs w:val="22"/>
        </w:rPr>
        <w:t>D．认识根源</w:t>
      </w:r>
    </w:p>
    <w:p>
      <w:pPr>
        <w:rPr>
          <w:rFonts w:hint="eastAsia" w:ascii="宋体" w:hAnsi="宋体" w:cs="宋体"/>
          <w:sz w:val="22"/>
          <w:szCs w:val="22"/>
        </w:rPr>
      </w:pPr>
      <w:r>
        <w:rPr>
          <w:rFonts w:hint="eastAsia" w:ascii="宋体" w:hAnsi="宋体" w:cs="宋体"/>
          <w:sz w:val="22"/>
          <w:szCs w:val="22"/>
        </w:rPr>
        <w:t xml:space="preserve">E．强调理性认识的重要性 </w:t>
      </w:r>
    </w:p>
    <w:p>
      <w:pPr>
        <w:rPr>
          <w:rFonts w:hint="eastAsia" w:ascii="宋体" w:hAnsi="宋体" w:cs="宋体"/>
          <w:sz w:val="22"/>
          <w:szCs w:val="22"/>
        </w:rPr>
      </w:pPr>
      <w:r>
        <w:rPr>
          <w:rFonts w:hint="eastAsia" w:ascii="宋体" w:hAnsi="宋体" w:cs="宋体"/>
          <w:sz w:val="22"/>
          <w:szCs w:val="22"/>
        </w:rPr>
        <w:t>3、唯物辩证法和形而上学的对立表现在</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A．世界上一切事物和现象是普遍联系的还是彼此孤立的</w:t>
      </w:r>
    </w:p>
    <w:p>
      <w:pPr>
        <w:rPr>
          <w:rFonts w:hint="eastAsia" w:ascii="宋体" w:hAnsi="宋体" w:cs="宋体"/>
          <w:sz w:val="22"/>
          <w:szCs w:val="22"/>
        </w:rPr>
      </w:pPr>
      <w:r>
        <w:rPr>
          <w:rFonts w:hint="eastAsia" w:ascii="宋体" w:hAnsi="宋体" w:cs="宋体"/>
          <w:sz w:val="22"/>
          <w:szCs w:val="22"/>
        </w:rPr>
        <w:t>B．世界上的一切事物和现象是发展变化的还是凝固不变的</w:t>
      </w:r>
    </w:p>
    <w:p>
      <w:pPr>
        <w:rPr>
          <w:rFonts w:hint="eastAsia" w:ascii="宋体" w:hAnsi="宋体" w:cs="宋体"/>
          <w:sz w:val="22"/>
          <w:szCs w:val="22"/>
        </w:rPr>
      </w:pPr>
      <w:r>
        <w:rPr>
          <w:rFonts w:hint="eastAsia" w:ascii="宋体" w:hAnsi="宋体" w:cs="宋体"/>
          <w:sz w:val="22"/>
          <w:szCs w:val="22"/>
        </w:rPr>
        <w:t>C．世界的本质是物质的还是精神的</w:t>
      </w:r>
    </w:p>
    <w:p>
      <w:pPr>
        <w:rPr>
          <w:rFonts w:hint="eastAsia" w:ascii="宋体" w:hAnsi="宋体" w:cs="宋体"/>
          <w:sz w:val="22"/>
          <w:szCs w:val="22"/>
        </w:rPr>
      </w:pPr>
      <w:r>
        <w:rPr>
          <w:rFonts w:hint="eastAsia" w:ascii="宋体" w:hAnsi="宋体" w:cs="宋体"/>
          <w:sz w:val="22"/>
          <w:szCs w:val="22"/>
        </w:rPr>
        <w:t>D．世界是可以认识的还是不可以认识的</w:t>
      </w:r>
    </w:p>
    <w:p>
      <w:pPr>
        <w:rPr>
          <w:rFonts w:hint="eastAsia" w:ascii="宋体" w:hAnsi="宋体" w:cs="宋体"/>
          <w:sz w:val="22"/>
          <w:szCs w:val="22"/>
        </w:rPr>
      </w:pPr>
      <w:r>
        <w:rPr>
          <w:rFonts w:hint="eastAsia" w:ascii="宋体" w:hAnsi="宋体" w:cs="宋体"/>
          <w:sz w:val="22"/>
          <w:szCs w:val="22"/>
        </w:rPr>
        <w:t>E．承认还是否认矛盾是事物发展的动力</w:t>
      </w:r>
    </w:p>
    <w:p>
      <w:pPr>
        <w:rPr>
          <w:rFonts w:hint="eastAsia" w:ascii="宋体" w:hAnsi="宋体" w:cs="宋体"/>
          <w:sz w:val="22"/>
          <w:szCs w:val="22"/>
        </w:rPr>
      </w:pPr>
      <w:r>
        <w:rPr>
          <w:rFonts w:hint="eastAsia" w:ascii="宋体" w:hAnsi="宋体" w:cs="宋体"/>
          <w:sz w:val="22"/>
          <w:szCs w:val="22"/>
        </w:rPr>
        <w:t>4、矛盾的同一性和斗争性的关系包括下列哪些选项</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A．斗争性是同一性的基础</w:t>
      </w:r>
      <w:r>
        <w:rPr>
          <w:rFonts w:hint="eastAsia" w:ascii="宋体" w:hAnsi="宋体" w:cs="宋体"/>
          <w:sz w:val="22"/>
          <w:szCs w:val="22"/>
          <w:lang w:val="en-US" w:eastAsia="zh-CN"/>
        </w:rPr>
        <w:t xml:space="preserve">                      </w:t>
      </w:r>
      <w:r>
        <w:rPr>
          <w:rFonts w:hint="eastAsia" w:ascii="宋体" w:hAnsi="宋体" w:cs="宋体"/>
          <w:sz w:val="22"/>
          <w:szCs w:val="22"/>
        </w:rPr>
        <w:t>B．斗争性寓于同一性之中</w:t>
      </w:r>
    </w:p>
    <w:p>
      <w:pPr>
        <w:rPr>
          <w:rFonts w:hint="eastAsia" w:ascii="宋体" w:hAnsi="宋体" w:cs="宋体"/>
          <w:sz w:val="22"/>
          <w:szCs w:val="22"/>
        </w:rPr>
      </w:pPr>
      <w:r>
        <w:rPr>
          <w:rFonts w:hint="eastAsia" w:ascii="宋体" w:hAnsi="宋体" w:cs="宋体"/>
          <w:sz w:val="22"/>
          <w:szCs w:val="22"/>
        </w:rPr>
        <w:t>C．没有斗争性就没有同一性</w:t>
      </w:r>
      <w:r>
        <w:rPr>
          <w:rFonts w:hint="eastAsia" w:ascii="宋体" w:hAnsi="宋体" w:cs="宋体"/>
          <w:sz w:val="22"/>
          <w:szCs w:val="22"/>
          <w:lang w:val="en-US" w:eastAsia="zh-CN"/>
        </w:rPr>
        <w:t xml:space="preserve">                    </w:t>
      </w:r>
      <w:r>
        <w:rPr>
          <w:rFonts w:hint="eastAsia" w:ascii="宋体" w:hAnsi="宋体" w:cs="宋体"/>
          <w:sz w:val="22"/>
          <w:szCs w:val="22"/>
        </w:rPr>
        <w:t>D．没有同一性也没有斗争性</w:t>
      </w:r>
    </w:p>
    <w:p>
      <w:pPr>
        <w:rPr>
          <w:rFonts w:hint="eastAsia" w:ascii="宋体" w:hAnsi="宋体" w:cs="宋体"/>
          <w:sz w:val="22"/>
          <w:szCs w:val="22"/>
        </w:rPr>
      </w:pPr>
      <w:r>
        <w:rPr>
          <w:rFonts w:hint="eastAsia" w:ascii="宋体" w:hAnsi="宋体" w:cs="宋体"/>
          <w:sz w:val="22"/>
          <w:szCs w:val="22"/>
        </w:rPr>
        <w:t xml:space="preserve">E．同一性是绝对的，斗争性是相对的 </w:t>
      </w:r>
    </w:p>
    <w:p>
      <w:pPr>
        <w:rPr>
          <w:rFonts w:hint="eastAsia" w:ascii="宋体" w:hAnsi="宋体" w:cs="宋体"/>
          <w:sz w:val="22"/>
          <w:szCs w:val="22"/>
        </w:rPr>
      </w:pPr>
      <w:r>
        <w:rPr>
          <w:rFonts w:hint="eastAsia" w:ascii="宋体" w:hAnsi="宋体" w:cs="宋体"/>
          <w:sz w:val="22"/>
          <w:szCs w:val="22"/>
        </w:rPr>
        <w:t>5、现象和本质的统一表现在</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 xml:space="preserve">A．任何本质都要通过现象表现出来 </w:t>
      </w:r>
      <w:r>
        <w:rPr>
          <w:rFonts w:hint="eastAsia" w:ascii="宋体" w:hAnsi="宋体" w:cs="宋体"/>
          <w:sz w:val="22"/>
          <w:szCs w:val="22"/>
          <w:lang w:val="en-US" w:eastAsia="zh-CN"/>
        </w:rPr>
        <w:t xml:space="preserve">             </w:t>
      </w:r>
      <w:r>
        <w:rPr>
          <w:rFonts w:hint="eastAsia" w:ascii="宋体" w:hAnsi="宋体" w:cs="宋体"/>
          <w:sz w:val="22"/>
          <w:szCs w:val="22"/>
        </w:rPr>
        <w:t>B．任何现象都是本质的表现</w:t>
      </w:r>
    </w:p>
    <w:p>
      <w:pPr>
        <w:rPr>
          <w:rFonts w:hint="eastAsia" w:ascii="宋体" w:hAnsi="宋体" w:cs="宋体"/>
          <w:sz w:val="22"/>
          <w:szCs w:val="22"/>
        </w:rPr>
      </w:pPr>
      <w:r>
        <w:rPr>
          <w:rFonts w:hint="eastAsia" w:ascii="宋体" w:hAnsi="宋体" w:cs="宋体"/>
          <w:sz w:val="22"/>
          <w:szCs w:val="22"/>
        </w:rPr>
        <w:t xml:space="preserve">C．本质能够通过感官直接感知 </w:t>
      </w:r>
      <w:r>
        <w:rPr>
          <w:rFonts w:hint="eastAsia" w:ascii="宋体" w:hAnsi="宋体" w:cs="宋体"/>
          <w:sz w:val="22"/>
          <w:szCs w:val="22"/>
          <w:lang w:val="en-US" w:eastAsia="zh-CN"/>
        </w:rPr>
        <w:t xml:space="preserve">                 </w:t>
      </w:r>
      <w:r>
        <w:rPr>
          <w:rFonts w:hint="eastAsia" w:ascii="宋体" w:hAnsi="宋体" w:cs="宋体"/>
          <w:sz w:val="22"/>
          <w:szCs w:val="22"/>
        </w:rPr>
        <w:t>D．现象只能用抽象思维把握</w:t>
      </w:r>
    </w:p>
    <w:p>
      <w:pPr>
        <w:rPr>
          <w:rFonts w:hint="eastAsia" w:ascii="宋体" w:hAnsi="宋体" w:cs="宋体"/>
          <w:sz w:val="22"/>
          <w:szCs w:val="22"/>
        </w:rPr>
      </w:pPr>
      <w:r>
        <w:rPr>
          <w:rFonts w:hint="eastAsia" w:ascii="宋体" w:hAnsi="宋体" w:cs="宋体"/>
          <w:sz w:val="22"/>
          <w:szCs w:val="22"/>
        </w:rPr>
        <w:t>E．本质与必然性、规律不是同等程度的范畴</w:t>
      </w:r>
    </w:p>
    <w:p>
      <w:pPr>
        <w:rPr>
          <w:rFonts w:hint="eastAsia" w:ascii="宋体" w:hAnsi="宋体" w:cs="宋体"/>
          <w:sz w:val="22"/>
          <w:szCs w:val="22"/>
        </w:rPr>
      </w:pPr>
      <w:r>
        <w:rPr>
          <w:rFonts w:hint="eastAsia" w:ascii="宋体" w:hAnsi="宋体" w:cs="宋体"/>
          <w:sz w:val="22"/>
          <w:szCs w:val="22"/>
        </w:rPr>
        <w:t>6、内容和形式的辩证关系表现为</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A．内容决定形式，有什么样的内容就要求有什么样的形式为它服务</w:t>
      </w:r>
    </w:p>
    <w:p>
      <w:pPr>
        <w:rPr>
          <w:rFonts w:hint="eastAsia" w:ascii="宋体" w:hAnsi="宋体" w:cs="宋体"/>
          <w:sz w:val="22"/>
          <w:szCs w:val="22"/>
        </w:rPr>
      </w:pPr>
      <w:r>
        <w:rPr>
          <w:rFonts w:hint="eastAsia" w:ascii="宋体" w:hAnsi="宋体" w:cs="宋体"/>
          <w:sz w:val="22"/>
          <w:szCs w:val="22"/>
        </w:rPr>
        <w:t>B．形式反作用于内容，有什么样的形式就会有什么样的内容为它服务</w:t>
      </w:r>
    </w:p>
    <w:p>
      <w:pPr>
        <w:rPr>
          <w:rFonts w:hint="eastAsia" w:ascii="宋体" w:hAnsi="宋体" w:cs="宋体"/>
          <w:sz w:val="22"/>
          <w:szCs w:val="22"/>
        </w:rPr>
      </w:pPr>
      <w:r>
        <w:rPr>
          <w:rFonts w:hint="eastAsia" w:ascii="宋体" w:hAnsi="宋体" w:cs="宋体"/>
          <w:sz w:val="22"/>
          <w:szCs w:val="22"/>
        </w:rPr>
        <w:t>C．适合内容的形式促进内容的发展</w:t>
      </w:r>
    </w:p>
    <w:p>
      <w:pPr>
        <w:rPr>
          <w:rFonts w:hint="eastAsia" w:ascii="宋体" w:hAnsi="宋体" w:cs="宋体"/>
          <w:sz w:val="22"/>
          <w:szCs w:val="22"/>
        </w:rPr>
      </w:pPr>
      <w:r>
        <w:rPr>
          <w:rFonts w:hint="eastAsia" w:ascii="宋体" w:hAnsi="宋体" w:cs="宋体"/>
          <w:sz w:val="22"/>
          <w:szCs w:val="22"/>
        </w:rPr>
        <w:t>D．不适合内容的形式阻碍内容的发展</w:t>
      </w:r>
    </w:p>
    <w:p>
      <w:pPr>
        <w:rPr>
          <w:rFonts w:hint="eastAsia" w:ascii="宋体" w:hAnsi="宋体" w:cs="宋体"/>
          <w:sz w:val="22"/>
          <w:szCs w:val="22"/>
        </w:rPr>
      </w:pPr>
      <w:r>
        <w:rPr>
          <w:rFonts w:hint="eastAsia" w:ascii="宋体" w:hAnsi="宋体" w:cs="宋体"/>
          <w:sz w:val="22"/>
          <w:szCs w:val="22"/>
        </w:rPr>
        <w:t xml:space="preserve">E．内容和形式在一定条件下相互过渡、相互转化 </w:t>
      </w:r>
    </w:p>
    <w:p>
      <w:pPr>
        <w:numPr>
          <w:ilvl w:val="0"/>
          <w:numId w:val="0"/>
        </w:numPr>
        <w:rPr>
          <w:rFonts w:hint="eastAsia" w:ascii="宋体" w:hAnsi="宋体" w:cs="宋体"/>
          <w:sz w:val="22"/>
          <w:szCs w:val="22"/>
        </w:rPr>
      </w:pPr>
      <w:r>
        <w:rPr>
          <w:rFonts w:hint="eastAsia" w:ascii="宋体" w:hAnsi="宋体" w:cs="宋体"/>
          <w:sz w:val="22"/>
          <w:szCs w:val="22"/>
          <w:lang w:val="en-US" w:eastAsia="zh-CN"/>
        </w:rPr>
        <w:t>7、</w:t>
      </w:r>
      <w:r>
        <w:rPr>
          <w:rFonts w:hint="eastAsia" w:ascii="宋体" w:hAnsi="宋体" w:cs="宋体"/>
          <w:sz w:val="22"/>
          <w:szCs w:val="22"/>
        </w:rPr>
        <w:t>感性认识和理性认识是辩证统一的，因为</w:t>
      </w:r>
      <w:r>
        <w:rPr>
          <w:rFonts w:hint="eastAsia" w:ascii="宋体" w:hAnsi="宋体"/>
          <w:b w:val="0"/>
          <w:bCs w:val="0"/>
          <w:sz w:val="22"/>
          <w:szCs w:val="22"/>
          <w:lang w:val="en-US" w:eastAsia="zh-CN"/>
        </w:rPr>
        <w:t>（     ）</w:t>
      </w:r>
    </w:p>
    <w:p>
      <w:pPr>
        <w:rPr>
          <w:rFonts w:hint="eastAsia" w:ascii="宋体" w:hAnsi="宋体" w:cs="宋体"/>
          <w:sz w:val="22"/>
          <w:szCs w:val="22"/>
        </w:rPr>
      </w:pPr>
      <w:r>
        <w:rPr>
          <w:rFonts w:hint="eastAsia" w:ascii="宋体" w:hAnsi="宋体" w:cs="宋体"/>
          <w:sz w:val="22"/>
          <w:szCs w:val="22"/>
        </w:rPr>
        <w:t>A．没有脱离理性的纯粹感性认识</w:t>
      </w:r>
      <w:r>
        <w:rPr>
          <w:rFonts w:hint="eastAsia" w:ascii="宋体" w:hAnsi="宋体" w:cs="宋体"/>
          <w:sz w:val="22"/>
          <w:szCs w:val="22"/>
          <w:lang w:val="en-US" w:eastAsia="zh-CN"/>
        </w:rPr>
        <w:t xml:space="preserve">                </w:t>
      </w:r>
      <w:r>
        <w:rPr>
          <w:rFonts w:hint="eastAsia" w:ascii="宋体" w:hAnsi="宋体" w:cs="宋体"/>
          <w:sz w:val="22"/>
          <w:szCs w:val="22"/>
        </w:rPr>
        <w:t>B．理性认识是感性认识的升华和飞跃</w:t>
      </w:r>
    </w:p>
    <w:p>
      <w:pPr>
        <w:rPr>
          <w:rFonts w:hint="eastAsia" w:ascii="宋体" w:hAnsi="宋体" w:cs="宋体"/>
          <w:sz w:val="22"/>
          <w:szCs w:val="22"/>
        </w:rPr>
      </w:pPr>
      <w:r>
        <w:rPr>
          <w:rFonts w:hint="eastAsia" w:ascii="宋体" w:hAnsi="宋体" w:cs="宋体"/>
          <w:sz w:val="22"/>
          <w:szCs w:val="22"/>
        </w:rPr>
        <w:t>C．没有脱离感性的纯粹理性认识</w:t>
      </w:r>
      <w:r>
        <w:rPr>
          <w:rFonts w:hint="eastAsia" w:ascii="宋体" w:hAnsi="宋体" w:cs="宋体"/>
          <w:sz w:val="22"/>
          <w:szCs w:val="22"/>
          <w:lang w:val="en-US" w:eastAsia="zh-CN"/>
        </w:rPr>
        <w:t xml:space="preserve">                </w:t>
      </w:r>
      <w:r>
        <w:rPr>
          <w:rFonts w:hint="eastAsia" w:ascii="宋体" w:hAnsi="宋体" w:cs="宋体"/>
          <w:sz w:val="22"/>
          <w:szCs w:val="22"/>
        </w:rPr>
        <w:t>D．感性认识是理性认识的基础</w:t>
      </w:r>
    </w:p>
    <w:p>
      <w:pPr>
        <w:rPr>
          <w:rFonts w:hint="eastAsia" w:ascii="宋体" w:hAnsi="宋体" w:cs="宋体"/>
          <w:sz w:val="22"/>
          <w:szCs w:val="22"/>
        </w:rPr>
      </w:pPr>
      <w:r>
        <w:rPr>
          <w:rFonts w:hint="eastAsia" w:ascii="宋体" w:hAnsi="宋体" w:cs="宋体"/>
          <w:sz w:val="22"/>
          <w:szCs w:val="22"/>
        </w:rPr>
        <w:t xml:space="preserve">E．认识的真正任务是从感性认识上升到理性认识 </w:t>
      </w:r>
    </w:p>
    <w:p>
      <w:pPr>
        <w:numPr>
          <w:ilvl w:val="0"/>
          <w:numId w:val="0"/>
        </w:numPr>
        <w:rPr>
          <w:rFonts w:hint="eastAsia" w:ascii="宋体" w:hAnsi="宋体" w:cs="宋体"/>
          <w:sz w:val="22"/>
          <w:szCs w:val="22"/>
        </w:rPr>
      </w:pPr>
      <w:r>
        <w:rPr>
          <w:rFonts w:hint="eastAsia" w:ascii="宋体" w:hAnsi="宋体" w:cs="宋体"/>
          <w:sz w:val="22"/>
          <w:szCs w:val="22"/>
          <w:lang w:val="en-US" w:eastAsia="zh-CN"/>
        </w:rPr>
        <w:t>8、</w:t>
      </w:r>
      <w:r>
        <w:rPr>
          <w:rFonts w:hint="eastAsia" w:ascii="宋体" w:hAnsi="宋体" w:cs="宋体"/>
          <w:sz w:val="22"/>
          <w:szCs w:val="22"/>
        </w:rPr>
        <w:t xml:space="preserve">实践在认识中的决定作用表现在(      ) </w:t>
      </w:r>
    </w:p>
    <w:p>
      <w:pPr>
        <w:rPr>
          <w:rFonts w:hint="eastAsia" w:ascii="宋体" w:hAnsi="宋体" w:cs="宋体"/>
          <w:sz w:val="22"/>
          <w:szCs w:val="22"/>
        </w:rPr>
      </w:pPr>
      <w:r>
        <w:rPr>
          <w:rFonts w:hint="eastAsia" w:ascii="宋体" w:hAnsi="宋体" w:cs="宋体"/>
          <w:sz w:val="22"/>
          <w:szCs w:val="22"/>
        </w:rPr>
        <w:t>A．实践是认识的基本来源</w:t>
      </w:r>
      <w:r>
        <w:rPr>
          <w:rFonts w:hint="eastAsia" w:ascii="宋体" w:hAnsi="宋体" w:cs="宋体"/>
          <w:sz w:val="22"/>
          <w:szCs w:val="22"/>
          <w:lang w:val="en-US" w:eastAsia="zh-CN"/>
        </w:rPr>
        <w:t xml:space="preserve">                      </w:t>
      </w:r>
      <w:r>
        <w:rPr>
          <w:rFonts w:hint="eastAsia" w:ascii="宋体" w:hAnsi="宋体" w:cs="宋体"/>
          <w:sz w:val="22"/>
          <w:szCs w:val="22"/>
        </w:rPr>
        <w:t>B．实践是认识发展的动力</w:t>
      </w:r>
    </w:p>
    <w:p>
      <w:pPr>
        <w:rPr>
          <w:rFonts w:hint="eastAsia" w:ascii="宋体" w:hAnsi="宋体" w:cs="宋体"/>
          <w:sz w:val="22"/>
          <w:szCs w:val="22"/>
        </w:rPr>
      </w:pPr>
      <w:r>
        <w:rPr>
          <w:rFonts w:hint="eastAsia" w:ascii="宋体" w:hAnsi="宋体" w:cs="宋体"/>
          <w:sz w:val="22"/>
          <w:szCs w:val="22"/>
        </w:rPr>
        <w:t>C．实践是认识的真理性的标准</w:t>
      </w:r>
      <w:r>
        <w:rPr>
          <w:rFonts w:hint="eastAsia" w:ascii="宋体" w:hAnsi="宋体" w:cs="宋体"/>
          <w:sz w:val="22"/>
          <w:szCs w:val="22"/>
          <w:lang w:val="en-US" w:eastAsia="zh-CN"/>
        </w:rPr>
        <w:t xml:space="preserve">                  </w:t>
      </w:r>
      <w:r>
        <w:rPr>
          <w:rFonts w:hint="eastAsia" w:ascii="宋体" w:hAnsi="宋体" w:cs="宋体"/>
          <w:sz w:val="22"/>
          <w:szCs w:val="22"/>
        </w:rPr>
        <w:t>D．实践是认识的最终目的</w:t>
      </w:r>
    </w:p>
    <w:p>
      <w:pPr>
        <w:rPr>
          <w:rFonts w:hint="eastAsia" w:ascii="宋体" w:hAnsi="宋体" w:cs="宋体"/>
          <w:sz w:val="22"/>
          <w:szCs w:val="22"/>
        </w:rPr>
      </w:pPr>
      <w:r>
        <w:rPr>
          <w:rFonts w:hint="eastAsia" w:ascii="宋体" w:hAnsi="宋体" w:cs="宋体"/>
          <w:sz w:val="22"/>
          <w:szCs w:val="22"/>
        </w:rPr>
        <w:t xml:space="preserve">E．实践是人类生存和发展的基本活动 </w:t>
      </w:r>
    </w:p>
    <w:p>
      <w:pPr>
        <w:rPr>
          <w:rFonts w:hint="eastAsia" w:ascii="宋体" w:hAnsi="宋体" w:cs="宋体"/>
          <w:sz w:val="22"/>
          <w:szCs w:val="22"/>
        </w:rPr>
      </w:pPr>
      <w:r>
        <w:rPr>
          <w:rFonts w:hint="eastAsia" w:ascii="宋体" w:hAnsi="宋体" w:cs="宋体"/>
          <w:sz w:val="22"/>
          <w:szCs w:val="22"/>
        </w:rPr>
        <w:t xml:space="preserve">9、劳动在人类社会发展中的地位和作用是(     ) </w:t>
      </w:r>
    </w:p>
    <w:p>
      <w:pPr>
        <w:rPr>
          <w:rFonts w:hint="eastAsia" w:ascii="宋体" w:hAnsi="宋体" w:cs="宋体"/>
          <w:sz w:val="22"/>
          <w:szCs w:val="22"/>
        </w:rPr>
      </w:pPr>
      <w:r>
        <w:rPr>
          <w:rFonts w:hint="eastAsia" w:ascii="宋体" w:hAnsi="宋体" w:cs="宋体"/>
          <w:sz w:val="22"/>
          <w:szCs w:val="22"/>
        </w:rPr>
        <w:t>A．劳动是一切财富的源泉</w:t>
      </w:r>
      <w:r>
        <w:rPr>
          <w:rFonts w:hint="eastAsia" w:ascii="宋体" w:hAnsi="宋体" w:cs="宋体"/>
          <w:sz w:val="22"/>
          <w:szCs w:val="22"/>
          <w:lang w:val="en-US" w:eastAsia="zh-CN"/>
        </w:rPr>
        <w:t xml:space="preserve">                      </w:t>
      </w:r>
      <w:r>
        <w:rPr>
          <w:rFonts w:hint="eastAsia" w:ascii="宋体" w:hAnsi="宋体" w:cs="宋体"/>
          <w:sz w:val="22"/>
          <w:szCs w:val="22"/>
        </w:rPr>
        <w:t>B．劳动是一切历史的前提和基础</w:t>
      </w:r>
    </w:p>
    <w:p>
      <w:pPr>
        <w:rPr>
          <w:rFonts w:hint="eastAsia" w:ascii="宋体" w:hAnsi="宋体" w:cs="宋体"/>
          <w:sz w:val="22"/>
          <w:szCs w:val="22"/>
        </w:rPr>
      </w:pPr>
      <w:r>
        <w:rPr>
          <w:rFonts w:hint="eastAsia" w:ascii="宋体" w:hAnsi="宋体" w:cs="宋体"/>
          <w:sz w:val="22"/>
          <w:szCs w:val="22"/>
        </w:rPr>
        <w:t>C．劳动是社会活动的全部内容</w:t>
      </w:r>
      <w:r>
        <w:rPr>
          <w:rFonts w:hint="eastAsia" w:ascii="宋体" w:hAnsi="宋体" w:cs="宋体"/>
          <w:sz w:val="22"/>
          <w:szCs w:val="22"/>
          <w:lang w:val="en-US" w:eastAsia="zh-CN"/>
        </w:rPr>
        <w:t xml:space="preserve">                  </w:t>
      </w:r>
      <w:r>
        <w:rPr>
          <w:rFonts w:hint="eastAsia" w:ascii="宋体" w:hAnsi="宋体" w:cs="宋体"/>
          <w:sz w:val="22"/>
          <w:szCs w:val="22"/>
        </w:rPr>
        <w:t xml:space="preserve">D．劳动发展史是打开全部社会史的钥匙 </w:t>
      </w:r>
    </w:p>
    <w:p>
      <w:pPr>
        <w:rPr>
          <w:rFonts w:hint="eastAsia" w:ascii="宋体" w:hAnsi="宋体" w:cs="宋体"/>
          <w:sz w:val="22"/>
          <w:szCs w:val="22"/>
        </w:rPr>
      </w:pPr>
      <w:r>
        <w:rPr>
          <w:rFonts w:hint="eastAsia" w:ascii="宋体" w:hAnsi="宋体" w:cs="宋体"/>
          <w:sz w:val="22"/>
          <w:szCs w:val="22"/>
        </w:rPr>
        <w:t xml:space="preserve">E．劳动是人与自然之间的物质交换和能量交换的过程 </w:t>
      </w:r>
    </w:p>
    <w:p>
      <w:pPr>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 xml:space="preserve">0、社会意识相对独立性的表现是(     ) </w:t>
      </w:r>
    </w:p>
    <w:p>
      <w:pPr>
        <w:rPr>
          <w:rFonts w:hint="eastAsia" w:ascii="宋体" w:hAnsi="宋体" w:cs="宋体"/>
          <w:sz w:val="22"/>
          <w:szCs w:val="22"/>
        </w:rPr>
      </w:pPr>
      <w:r>
        <w:rPr>
          <w:rFonts w:hint="eastAsia" w:ascii="宋体" w:hAnsi="宋体" w:cs="宋体"/>
          <w:sz w:val="22"/>
          <w:szCs w:val="22"/>
        </w:rPr>
        <w:t>A．社会意识的发展变化和社会存在发展变化的不完全同步性</w:t>
      </w:r>
    </w:p>
    <w:p>
      <w:pPr>
        <w:rPr>
          <w:rFonts w:hint="eastAsia" w:ascii="宋体" w:hAnsi="宋体" w:cs="宋体"/>
          <w:sz w:val="22"/>
          <w:szCs w:val="22"/>
        </w:rPr>
      </w:pPr>
      <w:r>
        <w:rPr>
          <w:rFonts w:hint="eastAsia" w:ascii="宋体" w:hAnsi="宋体" w:cs="宋体"/>
          <w:sz w:val="22"/>
          <w:szCs w:val="22"/>
        </w:rPr>
        <w:t>B．社会意识水平和社会经济发展水平之间的不平衡性</w:t>
      </w:r>
    </w:p>
    <w:p>
      <w:pPr>
        <w:rPr>
          <w:rFonts w:hint="eastAsia" w:ascii="宋体" w:hAnsi="宋体" w:cs="宋体"/>
          <w:sz w:val="22"/>
          <w:szCs w:val="22"/>
        </w:rPr>
      </w:pPr>
      <w:r>
        <w:rPr>
          <w:rFonts w:hint="eastAsia" w:ascii="宋体" w:hAnsi="宋体" w:cs="宋体"/>
          <w:sz w:val="22"/>
          <w:szCs w:val="22"/>
        </w:rPr>
        <w:t>C．社会意识的发展具有继承性</w:t>
      </w:r>
    </w:p>
    <w:p>
      <w:pPr>
        <w:rPr>
          <w:rFonts w:hint="eastAsia" w:ascii="宋体" w:hAnsi="宋体" w:cs="宋体"/>
          <w:sz w:val="22"/>
          <w:szCs w:val="22"/>
        </w:rPr>
      </w:pPr>
      <w:r>
        <w:rPr>
          <w:rFonts w:hint="eastAsia" w:ascii="宋体" w:hAnsi="宋体" w:cs="宋体"/>
          <w:sz w:val="22"/>
          <w:szCs w:val="22"/>
        </w:rPr>
        <w:t>D．各社会意识形式之间相互作用和相互影响</w:t>
      </w:r>
    </w:p>
    <w:p>
      <w:pPr>
        <w:rPr>
          <w:rFonts w:hint="eastAsia" w:ascii="宋体" w:hAnsi="宋体" w:cs="宋体"/>
          <w:sz w:val="22"/>
          <w:szCs w:val="22"/>
        </w:rPr>
      </w:pPr>
      <w:r>
        <w:rPr>
          <w:rFonts w:hint="eastAsia" w:ascii="宋体" w:hAnsi="宋体" w:cs="宋体"/>
          <w:sz w:val="22"/>
          <w:szCs w:val="22"/>
        </w:rPr>
        <w:t xml:space="preserve">E．社会意识对社会存在具有能动的反作用 </w:t>
      </w:r>
    </w:p>
    <w:p>
      <w:pPr>
        <w:rPr>
          <w:rFonts w:hint="eastAsia" w:ascii="宋体" w:hAnsi="宋体" w:cs="宋体"/>
          <w:sz w:val="22"/>
          <w:szCs w:val="22"/>
        </w:rPr>
      </w:pPr>
    </w:p>
    <w:p>
      <w:pPr>
        <w:numPr>
          <w:ilvl w:val="0"/>
          <w:numId w:val="2"/>
        </w:numPr>
        <w:rPr>
          <w:rFonts w:hint="eastAsia" w:ascii="宋体" w:hAnsi="宋体" w:cs="宋体"/>
          <w:b/>
          <w:bCs/>
          <w:sz w:val="22"/>
          <w:szCs w:val="22"/>
        </w:rPr>
      </w:pPr>
      <w:r>
        <w:rPr>
          <w:rFonts w:hint="eastAsia" w:ascii="宋体" w:hAnsi="宋体" w:cs="宋体"/>
          <w:b/>
          <w:bCs/>
          <w:sz w:val="22"/>
          <w:szCs w:val="22"/>
        </w:rPr>
        <w:t>名词解释</w:t>
      </w:r>
    </w:p>
    <w:p>
      <w:pPr>
        <w:rPr>
          <w:rFonts w:hint="eastAsia" w:ascii="宋体" w:hAnsi="宋体" w:eastAsia="宋体" w:cs="宋体"/>
          <w:b w:val="0"/>
          <w:bCs w:val="0"/>
          <w:sz w:val="22"/>
          <w:szCs w:val="22"/>
          <w:lang w:eastAsia="zh-CN"/>
        </w:rPr>
      </w:pPr>
      <w:r>
        <w:rPr>
          <w:rFonts w:hint="eastAsia" w:ascii="宋体" w:hAnsi="宋体" w:cs="宋体"/>
          <w:b w:val="0"/>
          <w:bCs w:val="0"/>
          <w:sz w:val="22"/>
          <w:szCs w:val="22"/>
          <w:lang w:val="en-US" w:eastAsia="zh-CN"/>
        </w:rPr>
        <w:t>1、</w:t>
      </w:r>
      <w:r>
        <w:rPr>
          <w:rFonts w:hint="eastAsia" w:ascii="宋体" w:hAnsi="宋体" w:cs="宋体"/>
          <w:b w:val="0"/>
          <w:bCs w:val="0"/>
          <w:sz w:val="22"/>
          <w:szCs w:val="22"/>
        </w:rPr>
        <w:t>经济基础</w:t>
      </w:r>
      <w:r>
        <w:rPr>
          <w:rFonts w:hint="eastAsia" w:ascii="宋体" w:hAnsi="宋体" w:cs="宋体"/>
          <w:b w:val="0"/>
          <w:bCs w:val="0"/>
          <w:sz w:val="22"/>
          <w:szCs w:val="22"/>
          <w:lang w:eastAsia="zh-CN"/>
        </w:rPr>
        <w:t>：</w:t>
      </w:r>
    </w:p>
    <w:p>
      <w:pPr>
        <w:rPr>
          <w:rFonts w:hint="eastAsia" w:ascii="宋体" w:hAnsi="宋体" w:cs="宋体"/>
          <w:sz w:val="22"/>
          <w:szCs w:val="22"/>
        </w:rPr>
      </w:pPr>
    </w:p>
    <w:p>
      <w:pPr>
        <w:numPr>
          <w:ilvl w:val="0"/>
          <w:numId w:val="0"/>
        </w:numPr>
        <w:rPr>
          <w:rFonts w:hint="eastAsia" w:ascii="宋体" w:hAnsi="宋体" w:eastAsia="宋体" w:cs="宋体"/>
          <w:sz w:val="22"/>
          <w:szCs w:val="22"/>
          <w:lang w:eastAsia="zh-CN"/>
        </w:rPr>
      </w:pPr>
      <w:r>
        <w:rPr>
          <w:rFonts w:hint="eastAsia" w:ascii="宋体" w:hAnsi="宋体" w:cs="宋体"/>
          <w:sz w:val="22"/>
          <w:szCs w:val="22"/>
          <w:lang w:val="en-US" w:eastAsia="zh-CN"/>
        </w:rPr>
        <w:t>2、</w:t>
      </w:r>
      <w:r>
        <w:rPr>
          <w:rFonts w:hint="eastAsia" w:ascii="宋体" w:hAnsi="宋体" w:cs="宋体"/>
          <w:sz w:val="22"/>
          <w:szCs w:val="22"/>
        </w:rPr>
        <w:t>上层建筑</w:t>
      </w:r>
      <w:r>
        <w:rPr>
          <w:rFonts w:hint="eastAsia" w:ascii="宋体" w:hAnsi="宋体" w:cs="宋体"/>
          <w:sz w:val="22"/>
          <w:szCs w:val="22"/>
          <w:lang w:eastAsia="zh-CN"/>
        </w:rPr>
        <w:t>：</w:t>
      </w:r>
    </w:p>
    <w:p>
      <w:pPr>
        <w:rPr>
          <w:rFonts w:hint="eastAsia" w:ascii="宋体" w:hAnsi="宋体" w:cs="宋体"/>
          <w:sz w:val="22"/>
          <w:szCs w:val="22"/>
        </w:rPr>
      </w:pPr>
    </w:p>
    <w:p>
      <w:pPr>
        <w:numPr>
          <w:ilvl w:val="0"/>
          <w:numId w:val="0"/>
        </w:numPr>
        <w:rPr>
          <w:rFonts w:hint="eastAsia" w:ascii="宋体" w:hAnsi="宋体" w:cs="宋体"/>
          <w:sz w:val="22"/>
          <w:szCs w:val="22"/>
        </w:rPr>
      </w:pPr>
      <w:r>
        <w:rPr>
          <w:rFonts w:hint="eastAsia" w:ascii="宋体" w:hAnsi="宋体" w:cs="宋体"/>
          <w:sz w:val="22"/>
          <w:szCs w:val="22"/>
          <w:lang w:val="en-US" w:eastAsia="zh-CN"/>
        </w:rPr>
        <w:t>3、</w:t>
      </w:r>
      <w:r>
        <w:rPr>
          <w:rFonts w:hint="eastAsia" w:ascii="宋体" w:hAnsi="宋体" w:cs="宋体"/>
          <w:sz w:val="22"/>
          <w:szCs w:val="22"/>
        </w:rPr>
        <w:t>矛盾的普遍性</w:t>
      </w:r>
      <w:r>
        <w:rPr>
          <w:rFonts w:hint="eastAsia" w:ascii="宋体" w:hAnsi="宋体" w:cs="宋体"/>
          <w:sz w:val="22"/>
          <w:szCs w:val="22"/>
          <w:lang w:eastAsia="zh-CN"/>
        </w:rPr>
        <w:t>：</w:t>
      </w:r>
    </w:p>
    <w:p>
      <w:pPr>
        <w:rPr>
          <w:rFonts w:hint="eastAsia" w:ascii="宋体" w:hAnsi="宋体" w:cs="宋体"/>
          <w:b/>
          <w:bCs/>
          <w:sz w:val="22"/>
          <w:szCs w:val="22"/>
        </w:rPr>
      </w:pPr>
    </w:p>
    <w:p>
      <w:pPr>
        <w:rPr>
          <w:rFonts w:hint="eastAsia" w:ascii="宋体" w:hAnsi="宋体" w:cs="宋体"/>
          <w:b/>
          <w:bCs/>
          <w:sz w:val="22"/>
          <w:szCs w:val="22"/>
        </w:rPr>
      </w:pPr>
      <w:r>
        <w:rPr>
          <w:rFonts w:hint="eastAsia" w:ascii="宋体" w:hAnsi="宋体" w:cs="宋体"/>
          <w:b/>
          <w:bCs/>
          <w:sz w:val="22"/>
          <w:szCs w:val="22"/>
        </w:rPr>
        <w:t>四、</w:t>
      </w:r>
      <w:r>
        <w:rPr>
          <w:rFonts w:hint="eastAsia" w:ascii="宋体" w:hAnsi="宋体" w:cs="宋体"/>
          <w:b/>
          <w:bCs/>
          <w:sz w:val="22"/>
          <w:szCs w:val="22"/>
          <w:lang w:eastAsia="zh-CN"/>
        </w:rPr>
        <w:t>辨析题</w:t>
      </w:r>
    </w:p>
    <w:p>
      <w:pPr>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、评价人的价值的标准是社会地位的高低。</w:t>
      </w: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r>
        <w:rPr>
          <w:rFonts w:hint="eastAsia" w:ascii="宋体" w:hAnsi="宋体" w:cs="宋体"/>
          <w:sz w:val="22"/>
          <w:szCs w:val="22"/>
          <w:lang w:val="en-US" w:eastAsia="zh-CN"/>
        </w:rPr>
        <w:t>2</w:t>
      </w:r>
      <w:r>
        <w:rPr>
          <w:rFonts w:hint="eastAsia" w:ascii="宋体" w:hAnsi="宋体" w:cs="宋体"/>
          <w:sz w:val="22"/>
          <w:szCs w:val="22"/>
        </w:rPr>
        <w:t>、凡是亲眼所见，亲耳所听都是直接经验，是对客观事物本质的反映。</w:t>
      </w: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outlineLvl w:val="0"/>
        <w:rPr>
          <w:rFonts w:hint="eastAsia" w:ascii="宋体" w:hAnsi="宋体" w:cs="宋体"/>
          <w:b/>
          <w:bCs/>
          <w:sz w:val="22"/>
          <w:szCs w:val="22"/>
        </w:rPr>
      </w:pPr>
      <w:r>
        <w:rPr>
          <w:rFonts w:hint="eastAsia" w:ascii="宋体" w:hAnsi="宋体" w:cs="宋体"/>
          <w:b/>
          <w:bCs/>
          <w:sz w:val="22"/>
          <w:szCs w:val="22"/>
        </w:rPr>
        <w:t xml:space="preserve">五、简答题 </w:t>
      </w:r>
    </w:p>
    <w:p>
      <w:pPr>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 xml:space="preserve">简述意识的本质。 </w:t>
      </w: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r>
        <w:rPr>
          <w:rFonts w:hint="eastAsia" w:ascii="宋体" w:hAnsi="宋体" w:cs="宋体"/>
          <w:sz w:val="22"/>
          <w:szCs w:val="22"/>
        </w:rPr>
        <w:t xml:space="preserve">2、简述真理的客观性和一元性。 </w:t>
      </w: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r>
        <w:rPr>
          <w:rFonts w:hint="eastAsia" w:ascii="宋体" w:hAnsi="宋体" w:cs="宋体"/>
          <w:sz w:val="22"/>
          <w:szCs w:val="22"/>
        </w:rPr>
        <w:t xml:space="preserve">3、简述“科学技术是生产力”。 </w:t>
      </w:r>
    </w:p>
    <w:p>
      <w:pPr>
        <w:rPr>
          <w:rFonts w:hint="eastAsia" w:ascii="宋体" w:hAnsi="宋体" w:cs="宋体"/>
          <w:sz w:val="22"/>
          <w:szCs w:val="22"/>
        </w:rPr>
      </w:pPr>
    </w:p>
    <w:p>
      <w:pPr>
        <w:rPr>
          <w:rFonts w:hint="eastAsia" w:ascii="宋体" w:hAnsi="宋体" w:cs="宋体"/>
          <w:sz w:val="22"/>
          <w:szCs w:val="22"/>
        </w:rPr>
      </w:pPr>
    </w:p>
    <w:p>
      <w:pPr>
        <w:rPr>
          <w:rFonts w:hint="eastAsia" w:ascii="宋体" w:hAnsi="宋体" w:cs="宋体"/>
          <w:sz w:val="22"/>
          <w:szCs w:val="22"/>
        </w:rPr>
      </w:pPr>
    </w:p>
    <w:p>
      <w:pPr>
        <w:ind w:firstLine="220" w:firstLineChars="100"/>
        <w:rPr>
          <w:rFonts w:hint="eastAsia" w:ascii="宋体" w:hAnsi="宋体" w:cs="宋体"/>
          <w:sz w:val="22"/>
          <w:szCs w:val="22"/>
        </w:rPr>
      </w:pPr>
      <w:r>
        <w:rPr>
          <w:rFonts w:hint="eastAsia" w:ascii="宋体" w:hAnsi="宋体" w:cs="宋体"/>
          <w:sz w:val="22"/>
          <w:szCs w:val="22"/>
        </w:rPr>
        <w:t xml:space="preserve">　 </w:t>
      </w:r>
    </w:p>
    <w:p>
      <w:pPr>
        <w:outlineLvl w:val="0"/>
        <w:rPr>
          <w:rFonts w:hint="eastAsia" w:ascii="宋体" w:hAnsi="宋体" w:cs="宋体"/>
          <w:b/>
          <w:bCs/>
          <w:sz w:val="22"/>
          <w:szCs w:val="22"/>
        </w:rPr>
      </w:pPr>
      <w:r>
        <w:rPr>
          <w:rFonts w:hint="eastAsia" w:ascii="宋体" w:hAnsi="宋体" w:cs="宋体"/>
          <w:b/>
          <w:bCs/>
          <w:sz w:val="22"/>
          <w:szCs w:val="22"/>
        </w:rPr>
        <w:t>六、论述题</w:t>
      </w:r>
    </w:p>
    <w:p>
      <w:pPr>
        <w:rPr>
          <w:rFonts w:hint="eastAsia" w:ascii="宋体" w:hAnsi="宋体" w:cs="宋体"/>
          <w:sz w:val="22"/>
          <w:szCs w:val="22"/>
        </w:rPr>
      </w:pPr>
      <w:r>
        <w:rPr>
          <w:rFonts w:hint="eastAsia" w:ascii="宋体" w:hAnsi="宋体" w:cs="宋体"/>
          <w:sz w:val="22"/>
          <w:szCs w:val="22"/>
          <w:lang w:val="en-US" w:eastAsia="zh-CN"/>
        </w:rPr>
        <w:t>1</w:t>
      </w:r>
      <w:r>
        <w:rPr>
          <w:rFonts w:hint="eastAsia" w:ascii="宋体" w:hAnsi="宋体" w:cs="宋体"/>
          <w:sz w:val="22"/>
          <w:szCs w:val="22"/>
        </w:rPr>
        <w:t>、试述经济基础和上层建筑辩证发展规律，说明我国进行政治体制改革的必要性。</w:t>
      </w:r>
    </w:p>
    <w:p>
      <w:pPr>
        <w:ind w:firstLine="220" w:firstLineChars="100"/>
        <w:rPr>
          <w:rFonts w:hint="eastAsia" w:ascii="宋体" w:hAnsi="宋体" w:cs="宋体"/>
          <w:sz w:val="22"/>
          <w:szCs w:val="22"/>
        </w:rPr>
      </w:pPr>
    </w:p>
    <w:p>
      <w:pPr>
        <w:ind w:firstLine="220" w:firstLineChars="100"/>
        <w:rPr>
          <w:rFonts w:hint="eastAsia" w:ascii="宋体" w:hAnsi="宋体" w:cs="宋体"/>
          <w:sz w:val="22"/>
          <w:szCs w:val="22"/>
        </w:rPr>
      </w:pPr>
    </w:p>
    <w:p>
      <w:pPr>
        <w:ind w:firstLine="220" w:firstLineChars="100"/>
        <w:rPr>
          <w:rFonts w:hint="eastAsia" w:ascii="宋体" w:hAnsi="宋体" w:cs="宋体"/>
          <w:sz w:val="22"/>
          <w:szCs w:val="22"/>
        </w:rPr>
      </w:pPr>
    </w:p>
    <w:p>
      <w:pPr>
        <w:rPr>
          <w:rFonts w:hint="eastAsia" w:ascii="宋体" w:hAnsi="宋体" w:cs="宋体"/>
          <w:sz w:val="22"/>
          <w:szCs w:val="22"/>
        </w:rPr>
      </w:pPr>
    </w:p>
    <w:p>
      <w:pPr>
        <w:ind w:firstLine="220" w:firstLineChars="100"/>
        <w:rPr>
          <w:rFonts w:hint="eastAsia" w:ascii="宋体" w:hAnsi="宋体" w:cs="宋体"/>
          <w:sz w:val="22"/>
          <w:szCs w:val="22"/>
        </w:rPr>
      </w:pPr>
    </w:p>
    <w:p>
      <w:pPr>
        <w:rPr>
          <w:rFonts w:hint="eastAsia" w:ascii="宋体" w:hAnsi="宋体" w:cs="宋体"/>
          <w:sz w:val="22"/>
          <w:szCs w:val="22"/>
        </w:rPr>
      </w:pPr>
      <w:r>
        <w:rPr>
          <w:rFonts w:hint="eastAsia" w:ascii="宋体" w:hAnsi="宋体" w:cs="宋体"/>
          <w:sz w:val="22"/>
          <w:szCs w:val="22"/>
          <w:lang w:val="en-US" w:eastAsia="zh-CN"/>
        </w:rPr>
        <w:t>2</w:t>
      </w:r>
      <w:r>
        <w:rPr>
          <w:rFonts w:hint="eastAsia" w:ascii="宋体" w:hAnsi="宋体" w:cs="宋体"/>
          <w:sz w:val="22"/>
          <w:szCs w:val="22"/>
        </w:rPr>
        <w:t xml:space="preserve">、试述现象和本质的辩证关系及其认识意义。 </w:t>
      </w: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sz w:val="22"/>
          <w:szCs w:val="22"/>
        </w:rPr>
      </w:pPr>
    </w:p>
    <w:p>
      <w:pPr>
        <w:rPr>
          <w:rFonts w:hint="eastAsia" w:eastAsia="宋体"/>
          <w:b/>
          <w:bCs/>
          <w:sz w:val="22"/>
          <w:szCs w:val="22"/>
          <w:lang w:val="en-US" w:eastAsia="zh-CN"/>
        </w:rPr>
      </w:pPr>
      <w:r>
        <w:rPr>
          <w:rFonts w:hint="eastAsia"/>
          <w:b/>
          <w:bCs/>
          <w:sz w:val="22"/>
          <w:szCs w:val="22"/>
          <w:lang w:val="en-US" w:eastAsia="zh-CN"/>
        </w:rPr>
        <w:t>答案</w:t>
      </w:r>
    </w:p>
    <w:p>
      <w:pPr>
        <w:numPr>
          <w:ilvl w:val="0"/>
          <w:numId w:val="3"/>
        </w:numPr>
        <w:rPr>
          <w:rFonts w:hint="eastAsia" w:ascii="宋体" w:hAnsi="宋体" w:cs="宋体"/>
          <w:b/>
          <w:bCs/>
          <w:color w:val="000000"/>
          <w:szCs w:val="21"/>
          <w:lang w:eastAsia="zh-CN"/>
        </w:rPr>
      </w:pPr>
      <w:r>
        <w:rPr>
          <w:rFonts w:hint="eastAsia" w:ascii="宋体" w:hAnsi="宋体" w:cs="宋体"/>
          <w:b/>
          <w:bCs/>
          <w:color w:val="000000"/>
          <w:szCs w:val="21"/>
          <w:lang w:eastAsia="zh-CN"/>
        </w:rPr>
        <w:t>单项选择题</w:t>
      </w:r>
    </w:p>
    <w:p>
      <w:pPr>
        <w:numPr>
          <w:ilvl w:val="0"/>
          <w:numId w:val="4"/>
        </w:numPr>
        <w:shd w:val="clear" w:color="FFFFFF" w:fill="auto"/>
        <w:kinsoku/>
        <w:autoSpaceDE/>
        <w:autoSpaceDN w:val="0"/>
        <w:spacing w:line="21" w:lineRule="atLeast"/>
        <w:ind w:left="-358" w:right="-874" w:firstLine="358"/>
        <w:jc w:val="left"/>
        <w:rPr>
          <w:rFonts w:hint="eastAsia"/>
          <w:b w:val="0"/>
          <w:bCs w:val="0"/>
          <w:color w:val="auto"/>
          <w:sz w:val="21"/>
          <w:szCs w:val="21"/>
          <w:lang w:val="en-US" w:eastAsia="zh-CN"/>
        </w:rPr>
      </w:pPr>
      <w:r>
        <w:rPr>
          <w:rFonts w:hint="eastAsia"/>
          <w:b w:val="0"/>
          <w:bCs w:val="0"/>
          <w:color w:val="auto"/>
          <w:sz w:val="21"/>
          <w:szCs w:val="21"/>
        </w:rPr>
        <w:t>D　2、D　3、B　4、B　　5、D　6、C　7、 A　8、C　9、B　10、D</w:t>
      </w:r>
      <w:r>
        <w:rPr>
          <w:rFonts w:hint="eastAsia"/>
          <w:b w:val="0"/>
          <w:bCs w:val="0"/>
          <w:color w:val="auto"/>
          <w:sz w:val="21"/>
          <w:szCs w:val="21"/>
          <w:lang w:val="en-US" w:eastAsia="zh-CN"/>
        </w:rPr>
        <w:t xml:space="preserve">  </w:t>
      </w:r>
    </w:p>
    <w:p>
      <w:pPr>
        <w:numPr>
          <w:ilvl w:val="0"/>
          <w:numId w:val="4"/>
        </w:numPr>
        <w:shd w:val="clear" w:color="FFFFFF" w:fill="auto"/>
        <w:kinsoku/>
        <w:autoSpaceDE/>
        <w:autoSpaceDN w:val="0"/>
        <w:spacing w:line="21" w:lineRule="atLeast"/>
        <w:ind w:left="-358" w:right="-874" w:firstLine="358"/>
        <w:jc w:val="left"/>
        <w:rPr>
          <w:rFonts w:hint="eastAsia" w:ascii="宋体" w:hAnsi="宋体" w:eastAsia="宋体" w:cs="宋体"/>
          <w:b w:val="0"/>
          <w:i w:val="0"/>
          <w:snapToGrid/>
          <w:color w:val="333333"/>
          <w:sz w:val="21"/>
          <w:szCs w:val="21"/>
          <w:shd w:val="clear" w:color="auto" w:fill="FFFFFF"/>
        </w:rPr>
      </w:pPr>
      <w:r>
        <w:rPr>
          <w:rFonts w:hint="eastAsia"/>
          <w:b w:val="0"/>
          <w:bCs w:val="0"/>
          <w:color w:val="auto"/>
          <w:sz w:val="21"/>
          <w:szCs w:val="21"/>
        </w:rPr>
        <w:t>11、B　12、C 　13、B　14、A  15、A　</w:t>
      </w:r>
      <w:r>
        <w:rPr>
          <w:b w:val="0"/>
          <w:bCs w:val="0"/>
          <w:color w:val="auto"/>
          <w:sz w:val="21"/>
          <w:szCs w:val="21"/>
        </w:rPr>
        <w:t>16</w:t>
      </w:r>
      <w:r>
        <w:rPr>
          <w:rFonts w:hint="eastAsia"/>
          <w:b w:val="0"/>
          <w:bCs w:val="0"/>
          <w:color w:val="auto"/>
          <w:sz w:val="21"/>
          <w:szCs w:val="21"/>
        </w:rPr>
        <w:t>、</w:t>
      </w:r>
      <w:r>
        <w:rPr>
          <w:b w:val="0"/>
          <w:bCs w:val="0"/>
          <w:color w:val="auto"/>
          <w:sz w:val="21"/>
          <w:szCs w:val="21"/>
        </w:rPr>
        <w:t>C　17</w:t>
      </w:r>
      <w:r>
        <w:rPr>
          <w:rFonts w:hint="eastAsia"/>
          <w:b w:val="0"/>
          <w:bCs w:val="0"/>
          <w:color w:val="auto"/>
          <w:sz w:val="21"/>
          <w:szCs w:val="21"/>
        </w:rPr>
        <w:t>、</w:t>
      </w:r>
      <w:r>
        <w:rPr>
          <w:b w:val="0"/>
          <w:bCs w:val="0"/>
          <w:color w:val="auto"/>
          <w:sz w:val="21"/>
          <w:szCs w:val="21"/>
        </w:rPr>
        <w:t xml:space="preserve">B </w:t>
      </w:r>
      <w:r>
        <w:rPr>
          <w:rFonts w:hint="eastAsia"/>
          <w:b w:val="0"/>
          <w:bCs w:val="0"/>
          <w:color w:val="auto"/>
          <w:sz w:val="21"/>
          <w:szCs w:val="21"/>
        </w:rPr>
        <w:t xml:space="preserve"> </w:t>
      </w:r>
      <w:r>
        <w:rPr>
          <w:b w:val="0"/>
          <w:bCs w:val="0"/>
          <w:color w:val="auto"/>
          <w:sz w:val="21"/>
          <w:szCs w:val="21"/>
        </w:rPr>
        <w:t>18</w:t>
      </w:r>
      <w:r>
        <w:rPr>
          <w:rFonts w:hint="eastAsia"/>
          <w:b w:val="0"/>
          <w:bCs w:val="0"/>
          <w:color w:val="auto"/>
          <w:sz w:val="21"/>
          <w:szCs w:val="21"/>
        </w:rPr>
        <w:t>、</w:t>
      </w:r>
      <w:r>
        <w:rPr>
          <w:b w:val="0"/>
          <w:bCs w:val="0"/>
          <w:color w:val="auto"/>
          <w:sz w:val="21"/>
          <w:szCs w:val="21"/>
        </w:rPr>
        <w:t>D　19</w:t>
      </w:r>
      <w:r>
        <w:rPr>
          <w:rFonts w:hint="eastAsia"/>
          <w:b w:val="0"/>
          <w:bCs w:val="0"/>
          <w:color w:val="auto"/>
          <w:sz w:val="21"/>
          <w:szCs w:val="21"/>
        </w:rPr>
        <w:t>、</w:t>
      </w:r>
      <w:r>
        <w:rPr>
          <w:b w:val="0"/>
          <w:bCs w:val="0"/>
          <w:color w:val="auto"/>
          <w:sz w:val="21"/>
          <w:szCs w:val="21"/>
        </w:rPr>
        <w:t xml:space="preserve">B </w:t>
      </w:r>
      <w:r>
        <w:rPr>
          <w:rFonts w:hint="eastAsia"/>
          <w:b w:val="0"/>
          <w:bCs w:val="0"/>
          <w:color w:val="auto"/>
          <w:sz w:val="21"/>
          <w:szCs w:val="21"/>
        </w:rPr>
        <w:t xml:space="preserve"> </w:t>
      </w:r>
      <w:r>
        <w:rPr>
          <w:b w:val="0"/>
          <w:bCs w:val="0"/>
          <w:color w:val="auto"/>
          <w:sz w:val="21"/>
          <w:szCs w:val="21"/>
        </w:rPr>
        <w:t>20</w:t>
      </w:r>
      <w:r>
        <w:rPr>
          <w:rFonts w:hint="eastAsia"/>
          <w:b w:val="0"/>
          <w:bCs w:val="0"/>
          <w:color w:val="auto"/>
          <w:sz w:val="21"/>
          <w:szCs w:val="21"/>
        </w:rPr>
        <w:t>、</w:t>
      </w:r>
      <w:r>
        <w:rPr>
          <w:b w:val="0"/>
          <w:bCs w:val="0"/>
          <w:color w:val="auto"/>
          <w:sz w:val="21"/>
          <w:szCs w:val="21"/>
        </w:rPr>
        <w:t>C</w:t>
      </w:r>
      <w:r>
        <w:rPr>
          <w:rFonts w:hint="eastAsia"/>
          <w:b w:val="0"/>
          <w:bCs w:val="0"/>
          <w:color w:val="auto"/>
          <w:sz w:val="21"/>
          <w:szCs w:val="21"/>
        </w:rPr>
        <w:t xml:space="preserve"> </w:t>
      </w:r>
    </w:p>
    <w:p>
      <w:pPr>
        <w:numPr>
          <w:ilvl w:val="0"/>
          <w:numId w:val="3"/>
        </w:numPr>
        <w:rPr>
          <w:rFonts w:hint="eastAsia" w:ascii="宋体" w:hAnsi="宋体" w:cs="宋体"/>
          <w:b/>
          <w:bCs/>
          <w:color w:val="000000"/>
          <w:szCs w:val="21"/>
          <w:lang w:eastAsia="zh-CN"/>
        </w:rPr>
      </w:pPr>
      <w:r>
        <w:rPr>
          <w:rFonts w:hint="eastAsia" w:ascii="宋体" w:hAnsi="宋体" w:cs="宋体"/>
          <w:b/>
          <w:bCs/>
          <w:color w:val="000000"/>
          <w:szCs w:val="21"/>
          <w:lang w:eastAsia="zh-CN"/>
        </w:rPr>
        <w:t>多项选择题</w:t>
      </w:r>
    </w:p>
    <w:p>
      <w:pPr>
        <w:numPr>
          <w:numId w:val="0"/>
        </w:numPr>
        <w:shd w:val="clear" w:color="FFFFFF" w:fill="auto"/>
        <w:kinsoku/>
        <w:autoSpaceDE/>
        <w:autoSpaceDN w:val="0"/>
        <w:spacing w:line="21" w:lineRule="atLeast"/>
        <w:ind w:leftChars="0" w:right="-874" w:rightChars="0"/>
        <w:jc w:val="left"/>
        <w:rPr>
          <w:rFonts w:hint="eastAsia"/>
          <w:b w:val="0"/>
          <w:bCs w:val="0"/>
          <w:color w:val="auto"/>
          <w:sz w:val="21"/>
          <w:szCs w:val="21"/>
        </w:rPr>
      </w:pPr>
      <w:r>
        <w:rPr>
          <w:rFonts w:hint="eastAsia"/>
          <w:b w:val="0"/>
          <w:bCs w:val="0"/>
          <w:color w:val="auto"/>
          <w:sz w:val="21"/>
          <w:szCs w:val="21"/>
        </w:rPr>
        <w:t>1、ABE 2、BCD　3、ABE　4、ABCD　5、AB</w:t>
      </w:r>
      <w:r>
        <w:rPr>
          <w:rFonts w:hint="eastAsia"/>
          <w:b w:val="0"/>
          <w:bCs w:val="0"/>
          <w:color w:val="auto"/>
          <w:sz w:val="21"/>
          <w:szCs w:val="21"/>
          <w:lang w:val="en-US" w:eastAsia="zh-CN"/>
        </w:rPr>
        <w:t xml:space="preserve"> </w:t>
      </w:r>
      <w:r>
        <w:rPr>
          <w:rFonts w:hint="eastAsia"/>
          <w:b w:val="0"/>
          <w:bCs w:val="0"/>
          <w:color w:val="auto"/>
          <w:sz w:val="21"/>
          <w:szCs w:val="21"/>
        </w:rPr>
        <w:t>6、ACDE  7、ABCDE　</w:t>
      </w:r>
    </w:p>
    <w:p>
      <w:pPr>
        <w:numPr>
          <w:numId w:val="0"/>
        </w:numPr>
        <w:shd w:val="clear" w:color="FFFFFF" w:fill="auto"/>
        <w:kinsoku/>
        <w:autoSpaceDE/>
        <w:autoSpaceDN w:val="0"/>
        <w:spacing w:line="21" w:lineRule="atLeast"/>
        <w:ind w:leftChars="0" w:right="-874" w:rightChars="0"/>
        <w:jc w:val="left"/>
        <w:rPr>
          <w:rFonts w:hint="eastAsia"/>
          <w:b w:val="0"/>
          <w:bCs w:val="0"/>
          <w:color w:val="auto"/>
          <w:sz w:val="21"/>
          <w:szCs w:val="21"/>
          <w:lang w:eastAsia="zh-CN"/>
        </w:rPr>
      </w:pPr>
      <w:r>
        <w:rPr>
          <w:rFonts w:hint="eastAsia"/>
          <w:b w:val="0"/>
          <w:bCs w:val="0"/>
          <w:color w:val="auto"/>
          <w:sz w:val="21"/>
          <w:szCs w:val="21"/>
        </w:rPr>
        <w:t>8、ABCD　9、ABDE　</w:t>
      </w:r>
      <w:r>
        <w:rPr>
          <w:rFonts w:hint="eastAsia"/>
          <w:b w:val="0"/>
          <w:bCs w:val="0"/>
          <w:color w:val="auto"/>
          <w:sz w:val="21"/>
          <w:szCs w:val="21"/>
          <w:lang w:val="en-US" w:eastAsia="zh-CN"/>
        </w:rPr>
        <w:t>1</w:t>
      </w:r>
      <w:r>
        <w:rPr>
          <w:rFonts w:hint="eastAsia"/>
          <w:b w:val="0"/>
          <w:bCs w:val="0"/>
          <w:color w:val="auto"/>
          <w:sz w:val="21"/>
          <w:szCs w:val="21"/>
        </w:rPr>
        <w:t>0、ABCDE　</w:t>
      </w:r>
    </w:p>
    <w:p>
      <w:pPr>
        <w:numPr>
          <w:ilvl w:val="0"/>
          <w:numId w:val="3"/>
        </w:numPr>
        <w:rPr>
          <w:rFonts w:hint="eastAsia" w:ascii="宋体" w:hAnsi="宋体" w:cs="宋体"/>
          <w:b/>
          <w:bCs/>
          <w:color w:val="000000"/>
          <w:szCs w:val="21"/>
          <w:lang w:eastAsia="zh-CN"/>
        </w:rPr>
      </w:pPr>
      <w:r>
        <w:rPr>
          <w:rFonts w:hint="eastAsia" w:ascii="宋体" w:hAnsi="宋体" w:cs="宋体"/>
          <w:b/>
          <w:bCs/>
          <w:color w:val="000000"/>
          <w:szCs w:val="21"/>
          <w:lang w:eastAsia="zh-CN"/>
        </w:rPr>
        <w:t>名词解释</w:t>
      </w:r>
    </w:p>
    <w:p>
      <w:pPr>
        <w:rPr>
          <w:rFonts w:hint="eastAsia"/>
          <w:b w:val="0"/>
          <w:bCs w:val="0"/>
          <w:color w:val="auto"/>
          <w:sz w:val="21"/>
          <w:szCs w:val="21"/>
        </w:rPr>
      </w:pPr>
      <w:r>
        <w:rPr>
          <w:rFonts w:hint="eastAsia"/>
          <w:b w:val="0"/>
          <w:bCs w:val="0"/>
          <w:color w:val="auto"/>
          <w:sz w:val="21"/>
          <w:szCs w:val="21"/>
          <w:lang w:val="en-US" w:eastAsia="zh-CN"/>
        </w:rPr>
        <w:t>1</w:t>
      </w:r>
      <w:r>
        <w:rPr>
          <w:rFonts w:hint="eastAsia"/>
          <w:b w:val="0"/>
          <w:bCs w:val="0"/>
          <w:color w:val="auto"/>
          <w:sz w:val="21"/>
          <w:szCs w:val="21"/>
        </w:rPr>
        <w:t>、经济基础：是指由社会一定发展阶段的生产力所决定的生产关系的总和。</w:t>
      </w:r>
    </w:p>
    <w:p>
      <w:pPr>
        <w:rPr>
          <w:rFonts w:hint="eastAsia"/>
          <w:b w:val="0"/>
          <w:bCs w:val="0"/>
          <w:color w:val="auto"/>
          <w:sz w:val="21"/>
          <w:szCs w:val="21"/>
        </w:rPr>
      </w:pPr>
      <w:r>
        <w:rPr>
          <w:rFonts w:hint="eastAsia"/>
          <w:b w:val="0"/>
          <w:bCs w:val="0"/>
          <w:color w:val="auto"/>
          <w:sz w:val="21"/>
          <w:szCs w:val="21"/>
          <w:lang w:val="en-US" w:eastAsia="zh-CN"/>
        </w:rPr>
        <w:t>2</w:t>
      </w:r>
      <w:r>
        <w:rPr>
          <w:rFonts w:hint="eastAsia"/>
          <w:b w:val="0"/>
          <w:bCs w:val="0"/>
          <w:color w:val="auto"/>
          <w:sz w:val="21"/>
          <w:szCs w:val="21"/>
        </w:rPr>
        <w:t>、上层建筑：是建立在一定经济基础之上的意识形态以及相应的制度、组织和设施。</w:t>
      </w:r>
    </w:p>
    <w:p>
      <w:pPr>
        <w:rPr>
          <w:rFonts w:hint="eastAsia" w:ascii="宋体" w:hAnsi="宋体" w:cs="宋体"/>
          <w:b w:val="0"/>
          <w:bCs w:val="0"/>
          <w:i w:val="0"/>
          <w:snapToGrid/>
          <w:color w:val="333333"/>
          <w:sz w:val="21"/>
          <w:szCs w:val="21"/>
          <w:shd w:val="clear" w:color="auto" w:fill="FFFFFF"/>
          <w:lang w:val="en-US" w:eastAsia="zh-CN"/>
        </w:rPr>
      </w:pPr>
      <w:r>
        <w:rPr>
          <w:rFonts w:hint="eastAsia"/>
          <w:b w:val="0"/>
          <w:bCs w:val="0"/>
          <w:color w:val="auto"/>
          <w:sz w:val="21"/>
          <w:szCs w:val="21"/>
          <w:lang w:val="en-US" w:eastAsia="zh-CN"/>
        </w:rPr>
        <w:t>3</w:t>
      </w:r>
      <w:r>
        <w:rPr>
          <w:rFonts w:hint="eastAsia"/>
          <w:b w:val="0"/>
          <w:bCs w:val="0"/>
          <w:color w:val="auto"/>
          <w:sz w:val="21"/>
          <w:szCs w:val="21"/>
        </w:rPr>
        <w:t>、矛盾的普遍性：是指矛盾存在于一切事物之中，存在于一切事物发展过程的始终，旧的矛盾解决了，新的矛盾又产生，事物始终在矛盾中运动。</w:t>
      </w:r>
    </w:p>
    <w:p>
      <w:pPr>
        <w:numPr>
          <w:ilvl w:val="0"/>
          <w:numId w:val="0"/>
        </w:numPr>
        <w:rPr>
          <w:rFonts w:hint="eastAsia" w:ascii="宋体" w:hAnsi="宋体" w:cs="宋体"/>
          <w:b/>
          <w:bCs/>
          <w:color w:val="000000"/>
          <w:szCs w:val="21"/>
          <w:lang w:eastAsia="zh-CN"/>
        </w:rPr>
      </w:pPr>
      <w:r>
        <w:rPr>
          <w:rFonts w:hint="eastAsia" w:ascii="宋体" w:hAnsi="宋体" w:cs="宋体"/>
          <w:b/>
          <w:bCs/>
          <w:color w:val="000000"/>
          <w:szCs w:val="21"/>
          <w:lang w:eastAsia="zh-CN"/>
        </w:rPr>
        <w:t>四、辨析题</w:t>
      </w:r>
    </w:p>
    <w:p>
      <w:pPr>
        <w:rPr>
          <w:rFonts w:hint="eastAsia"/>
          <w:b w:val="0"/>
          <w:bCs w:val="0"/>
          <w:color w:val="auto"/>
          <w:sz w:val="21"/>
          <w:szCs w:val="21"/>
        </w:rPr>
      </w:pPr>
      <w:r>
        <w:rPr>
          <w:rFonts w:hint="eastAsia"/>
          <w:b w:val="0"/>
          <w:bCs w:val="0"/>
          <w:color w:val="auto"/>
          <w:sz w:val="21"/>
          <w:szCs w:val="21"/>
          <w:lang w:val="en-US" w:eastAsia="zh-CN"/>
        </w:rPr>
        <w:t>1</w:t>
      </w:r>
      <w:r>
        <w:rPr>
          <w:rFonts w:hint="eastAsia"/>
          <w:b w:val="0"/>
          <w:bCs w:val="0"/>
          <w:color w:val="auto"/>
          <w:sz w:val="21"/>
          <w:szCs w:val="21"/>
        </w:rPr>
        <w:t>、答：错误。人的价值主要包括人的自我价值与社会价值，其中社会价值处于主导的、中心的地位。而社会价值主要表现为个人对社会的贡献和对他人所尽责任和义务的多少。</w:t>
      </w:r>
    </w:p>
    <w:p>
      <w:pPr>
        <w:rPr>
          <w:rFonts w:hint="eastAsia"/>
          <w:b w:val="0"/>
          <w:bCs w:val="0"/>
          <w:color w:val="auto"/>
          <w:sz w:val="21"/>
          <w:szCs w:val="21"/>
        </w:rPr>
      </w:pPr>
      <w:r>
        <w:rPr>
          <w:rFonts w:hint="eastAsia"/>
          <w:b w:val="0"/>
          <w:bCs w:val="0"/>
          <w:color w:val="auto"/>
          <w:sz w:val="21"/>
          <w:szCs w:val="21"/>
          <w:lang w:val="en-US" w:eastAsia="zh-CN"/>
        </w:rPr>
        <w:t>2</w:t>
      </w:r>
      <w:r>
        <w:rPr>
          <w:rFonts w:hint="eastAsia"/>
          <w:b w:val="0"/>
          <w:bCs w:val="0"/>
          <w:color w:val="auto"/>
          <w:sz w:val="21"/>
          <w:szCs w:val="21"/>
        </w:rPr>
        <w:t>、</w:t>
      </w:r>
      <w:r>
        <w:rPr>
          <w:b w:val="0"/>
          <w:bCs w:val="0"/>
          <w:color w:val="auto"/>
          <w:sz w:val="21"/>
          <w:szCs w:val="21"/>
        </w:rPr>
        <w:t>答</w:t>
      </w:r>
      <w:r>
        <w:rPr>
          <w:rFonts w:hint="eastAsia"/>
          <w:b w:val="0"/>
          <w:bCs w:val="0"/>
          <w:color w:val="auto"/>
          <w:sz w:val="21"/>
          <w:szCs w:val="21"/>
        </w:rPr>
        <w:t>：</w:t>
      </w:r>
      <w:r>
        <w:rPr>
          <w:b w:val="0"/>
          <w:bCs w:val="0"/>
          <w:color w:val="auto"/>
          <w:sz w:val="21"/>
          <w:szCs w:val="21"/>
        </w:rPr>
        <w:t>这一观点是不对的。亲眼所见，亲耳所听是感性认识的感觉阶段，是直接的感性经验。由于认识主体和客体的局限性和特殊性，有些是对客观事实的真实反映，有些则是不符合客观事实的虚假反映或者骗局。视觉和听觉是感性认识，它们具有直接性、丰富性，但是它的缺点是直观性和表面性，不能深入、全面地反映事物，有待于在感性经验的基础上，用科学态度加以分析，上升为理性认识，才能把握事物的本质。该命题夸大感觉在认识中的作用，将感觉与事实相混淆，在理论上容易导致主观唯心主义。</w:t>
      </w:r>
    </w:p>
    <w:p>
      <w:pPr>
        <w:numPr>
          <w:ilvl w:val="0"/>
          <w:numId w:val="0"/>
        </w:numPr>
        <w:rPr>
          <w:rFonts w:hint="eastAsia" w:ascii="宋体" w:hAnsi="宋体" w:cs="宋体"/>
          <w:b/>
          <w:bCs/>
          <w:color w:val="000000"/>
          <w:szCs w:val="21"/>
          <w:lang w:eastAsia="zh-CN"/>
        </w:rPr>
      </w:pPr>
      <w:r>
        <w:rPr>
          <w:rFonts w:hint="eastAsia" w:ascii="宋体" w:hAnsi="宋体" w:cs="宋体"/>
          <w:b/>
          <w:bCs/>
          <w:color w:val="000000"/>
          <w:szCs w:val="21"/>
          <w:lang w:eastAsia="zh-CN"/>
        </w:rPr>
        <w:t>五、简答题</w:t>
      </w:r>
    </w:p>
    <w:p>
      <w:pPr>
        <w:rPr>
          <w:rFonts w:hint="eastAsia"/>
          <w:b w:val="0"/>
          <w:bCs w:val="0"/>
          <w:color w:val="auto"/>
          <w:sz w:val="21"/>
          <w:szCs w:val="21"/>
        </w:rPr>
      </w:pPr>
      <w:r>
        <w:rPr>
          <w:rFonts w:hint="eastAsia"/>
          <w:b w:val="0"/>
          <w:bCs w:val="0"/>
          <w:color w:val="auto"/>
          <w:sz w:val="21"/>
          <w:szCs w:val="21"/>
          <w:lang w:val="en-US" w:eastAsia="zh-CN"/>
        </w:rPr>
        <w:t>1</w:t>
      </w:r>
      <w:r>
        <w:rPr>
          <w:rFonts w:hint="eastAsia" w:ascii="宋体" w:hAnsi="宋体" w:cs="宋体"/>
          <w:b w:val="0"/>
          <w:bCs w:val="0"/>
          <w:color w:val="auto"/>
          <w:sz w:val="21"/>
          <w:szCs w:val="21"/>
        </w:rPr>
        <w:t>、答：意识的本质是人脑的机能和对客观世界的反映。</w:t>
      </w:r>
    </w:p>
    <w:p>
      <w:pPr>
        <w:rPr>
          <w:rFonts w:hint="eastAsia"/>
          <w:b w:val="0"/>
          <w:bCs w:val="0"/>
          <w:color w:val="auto"/>
          <w:sz w:val="21"/>
          <w:szCs w:val="21"/>
        </w:rPr>
      </w:pPr>
      <w:r>
        <w:rPr>
          <w:rFonts w:hint="eastAsia"/>
          <w:b w:val="0"/>
          <w:bCs w:val="0"/>
          <w:color w:val="auto"/>
          <w:sz w:val="21"/>
          <w:szCs w:val="21"/>
        </w:rPr>
        <w:t xml:space="preserve">　(1)从物质基础看，意识是人脑的机能。人脑之所以具有这种机能，是与人脑是高度发达、严密组织起来的物质分不开的。人脑是思维和意识活动的物质基础。　(2)从内容看，意识是客观世界的主观映象。只有当客观外界事物和现象作用于人的感觉器官并通过神经系统传达到大脑，再经大脑改造制作后，才能产生意识。　(3)意识是客观内容与主观形式的统一。意识的内容是客观的，无论正确或错误的思想意识，都是对客观存在的反映。但意识的形式是主观的，无论是感性认识形式还是理性认识形式，都是主观世界所特有的。 </w:t>
      </w:r>
    </w:p>
    <w:p>
      <w:pPr>
        <w:numPr>
          <w:ilvl w:val="0"/>
          <w:numId w:val="0"/>
        </w:numPr>
        <w:rPr>
          <w:rFonts w:hint="eastAsia"/>
          <w:b w:val="0"/>
          <w:bCs w:val="0"/>
          <w:color w:val="auto"/>
          <w:sz w:val="21"/>
          <w:szCs w:val="21"/>
        </w:rPr>
      </w:pPr>
      <w:r>
        <w:rPr>
          <w:rFonts w:hint="eastAsia"/>
          <w:b w:val="0"/>
          <w:bCs w:val="0"/>
          <w:color w:val="auto"/>
          <w:sz w:val="21"/>
          <w:szCs w:val="21"/>
          <w:lang w:val="en-US" w:eastAsia="zh-CN"/>
        </w:rPr>
        <w:t>2</w:t>
      </w:r>
      <w:r>
        <w:rPr>
          <w:rFonts w:hint="eastAsia" w:ascii="宋体" w:hAnsi="宋体" w:cs="宋体"/>
          <w:b w:val="0"/>
          <w:bCs w:val="0"/>
          <w:color w:val="auto"/>
          <w:sz w:val="21"/>
          <w:szCs w:val="21"/>
        </w:rPr>
        <w:t>、答：真理是人们对客观事物及其规律的正确反映。真理的客观性和一元性具有一致性：</w:t>
      </w:r>
      <w:r>
        <w:rPr>
          <w:rFonts w:hint="eastAsia"/>
          <w:b w:val="0"/>
          <w:bCs w:val="0"/>
          <w:color w:val="auto"/>
          <w:sz w:val="21"/>
          <w:szCs w:val="21"/>
        </w:rPr>
        <w:t>(1)真理的内容是客观的。真理的客观性是由它所认识的对象及其规律的客观性决定的。真理的客观性决定了真理的一元性。坚持真理的客观性必然坚持真理的一元论，否定真理的多元论。(2)真理的检验标准是客观的。社会实践对认识是否具有真理性的确认，具有客观性、直接现实性和惟一性。实践标准的客观性和惟一性决定了真理的客观性和一元性。　(3)真理的作用是客观的。真理的作用不依人的主观意志为转移，而以客观实践及其结果而定。</w:t>
      </w:r>
    </w:p>
    <w:p>
      <w:pPr>
        <w:numPr>
          <w:ilvl w:val="0"/>
          <w:numId w:val="0"/>
        </w:numPr>
        <w:rPr>
          <w:rFonts w:hint="eastAsia"/>
          <w:b w:val="0"/>
          <w:bCs w:val="0"/>
          <w:color w:val="auto"/>
          <w:sz w:val="21"/>
          <w:szCs w:val="21"/>
        </w:rPr>
      </w:pPr>
      <w:r>
        <w:rPr>
          <w:rFonts w:hint="eastAsia"/>
          <w:b w:val="0"/>
          <w:bCs w:val="0"/>
          <w:color w:val="auto"/>
          <w:sz w:val="21"/>
          <w:szCs w:val="21"/>
          <w:lang w:val="en-US" w:eastAsia="zh-CN"/>
        </w:rPr>
        <w:t>3</w:t>
      </w:r>
      <w:r>
        <w:rPr>
          <w:rFonts w:hint="eastAsia" w:ascii="宋体" w:hAnsi="宋体" w:cs="宋体"/>
          <w:b w:val="0"/>
          <w:bCs w:val="0"/>
          <w:color w:val="auto"/>
          <w:sz w:val="21"/>
          <w:szCs w:val="21"/>
        </w:rPr>
        <w:t>、答：</w:t>
      </w:r>
      <w:r>
        <w:rPr>
          <w:rFonts w:hint="eastAsia"/>
          <w:b w:val="0"/>
          <w:bCs w:val="0"/>
          <w:color w:val="auto"/>
          <w:sz w:val="21"/>
          <w:szCs w:val="21"/>
        </w:rPr>
        <w:t>(1)科学是生产力。这里的科学主要指自然科学。它是关于自然界的现象、性质和发展规律的知识理论体系，是一种社会意识形式，一种精神现象，因而不是现实的物质生产力。但是，自然科学又是一种特殊的社会意识形式，它是对生产力发展水平的直接反映，把它应用于现实的生产过程，可以转化为现实的物质生产力。　(2)技术是生产力。技术表现为两个方面：①生产的物质设备，即“硬件”，属于劳动资料和劳动对象；②人的生产经验和劳动技能，即“软件”，属于劳动者范畴。这就是说，技术已经包含在劳动者、劳动资料、劳动对象三个生产力的基本要素之中，它不能离开这三个基本要素独立存在。</w:t>
      </w:r>
    </w:p>
    <w:p>
      <w:pPr>
        <w:numPr>
          <w:ilvl w:val="0"/>
          <w:numId w:val="0"/>
        </w:numPr>
        <w:rPr>
          <w:rFonts w:hint="eastAsia" w:ascii="宋体" w:hAnsi="宋体" w:cs="宋体"/>
          <w:b/>
          <w:bCs/>
          <w:szCs w:val="21"/>
        </w:rPr>
      </w:pPr>
      <w:r>
        <w:rPr>
          <w:rFonts w:hint="eastAsia" w:ascii="宋体" w:hAnsi="宋体" w:cs="宋体"/>
          <w:b/>
          <w:bCs/>
          <w:color w:val="000000"/>
          <w:szCs w:val="21"/>
          <w:lang w:eastAsia="zh-CN"/>
        </w:rPr>
        <w:t>六、论述题</w:t>
      </w:r>
    </w:p>
    <w:p>
      <w:pPr>
        <w:rPr>
          <w:rFonts w:hint="eastAsia"/>
          <w:b w:val="0"/>
          <w:bCs w:val="0"/>
          <w:color w:val="auto"/>
          <w:sz w:val="21"/>
          <w:szCs w:val="21"/>
        </w:rPr>
      </w:pPr>
      <w:r>
        <w:rPr>
          <w:rFonts w:hint="eastAsia"/>
          <w:b w:val="0"/>
          <w:bCs w:val="0"/>
          <w:color w:val="auto"/>
          <w:sz w:val="21"/>
          <w:szCs w:val="21"/>
          <w:lang w:val="en-US" w:eastAsia="zh-CN"/>
        </w:rPr>
        <w:t>1</w:t>
      </w:r>
      <w:r>
        <w:rPr>
          <w:rFonts w:hint="eastAsia"/>
          <w:b w:val="0"/>
          <w:bCs w:val="0"/>
          <w:color w:val="auto"/>
          <w:sz w:val="21"/>
          <w:szCs w:val="21"/>
        </w:rPr>
        <w:t xml:space="preserve">、答：历史唯物主义认为在人类社会发展过程中，经济基础和上层建筑之间同样存在着一种内在的、本质的、必然的联系，这就是上层建筑和经济基础辩证发展的规律。①经济基础决定上层建筑发展的方向和形式。凡是适合经济基础状况，即适合经济基础的性质水平和进一步发展的客观要求的上层建筑，就能存在和巩固下去；如果上层建筑不适合经济基础的状况，就意味着它已经丧失了存在的必然性，变为不合理。不现实的，因而是要被淘汰的。②上层建筑反作用于经济基础，必须为经济基础服务。因此，上层建筑必然要适合经济基础的状况，否则就会阻碍经济基础的发展。 ③上层建筑对经济基础的适合是一个矛盾不断产生和不断解决的过程。在这个过程中，上层建筑和经济基础之间的矛盾从基本适合到基本不适合，再到新的基础上的基本适合。人类的历史就是经过经济基础和上层建筑之间的这种矛盾运动不断从低级向高级发展的。 </w:t>
      </w:r>
    </w:p>
    <w:p>
      <w:r>
        <w:rPr>
          <w:rFonts w:hint="eastAsia"/>
          <w:b w:val="0"/>
          <w:bCs w:val="0"/>
          <w:color w:val="auto"/>
          <w:sz w:val="21"/>
          <w:szCs w:val="21"/>
          <w:lang w:val="en-US" w:eastAsia="zh-CN"/>
        </w:rPr>
        <w:t>2</w:t>
      </w:r>
      <w:r>
        <w:rPr>
          <w:rFonts w:hint="eastAsia"/>
          <w:b w:val="0"/>
          <w:bCs w:val="0"/>
          <w:color w:val="auto"/>
          <w:sz w:val="21"/>
          <w:szCs w:val="21"/>
        </w:rPr>
        <w:t>、答：(1)本质和现象的区别。本质是事物的根本性质，是组成事物基本要素的内在联系。本质是一事物区别于其他事物的最根本的性质。(2)现象和本质相互联系、相互依存。现象不能脱离本质，本质是现象的根据。本质也不能脱离现象。没有不表现为现象的本质，本质总是现象的本质。假象也是本质的表现，是由本质决定的，是本质的一种歪曲的表现。(3)认识的任务就是透过现象去认识本质。在实践中，要把现象作为人们的向导，通过现象去认识事物的本质。通过现象认识本质是科学研究的重要任务，其中重要的一环就是揭露假象，揭露假象是认识本质的一个重要环节。在复杂的斗争中，要坚持正确的方向，不要为假象所迷惑。</w:t>
      </w:r>
    </w:p>
    <w:sectPr>
      <w:headerReference r:id="rId3" w:type="default"/>
      <w:footerReference r:id="rId4" w:type="default"/>
      <w:pgSz w:w="11906" w:h="16838"/>
      <w:pgMar w:top="1134" w:right="850" w:bottom="113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矩形 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uXW5UtAAAAAFAQAADwAA&#10;AAAAAAABACAAAAAiAAAAZHJzL2Rvd25yZXYueG1sUEsBAhQAFAAAAAgAh07iQH7ggUCsAQAARwMA&#10;AA4AAAAAAAAAAQAgAAAAHwEAAGRycy9lMm9Eb2MueG1sUEsFBgAAAAAGAAYAWQEAAD0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tentative="0">
      <w:start w:val="3"/>
      <w:numFmt w:val="chineseCounting"/>
      <w:suff w:val="nothing"/>
      <w:lvlText w:val="%1、"/>
      <w:lvlJc w:val="left"/>
    </w:lvl>
  </w:abstractNum>
  <w:abstractNum w:abstractNumId="1">
    <w:nsid w:val="00000013"/>
    <w:multiLevelType w:val="singleLevel"/>
    <w:tmpl w:val="00000013"/>
    <w:lvl w:ilvl="0" w:tentative="0">
      <w:start w:val="1"/>
      <w:numFmt w:val="chineseCounting"/>
      <w:suff w:val="nothing"/>
      <w:lvlText w:val="%1、"/>
      <w:lvlJc w:val="left"/>
    </w:lvl>
  </w:abstractNum>
  <w:abstractNum w:abstractNumId="2">
    <w:nsid w:val="00000015"/>
    <w:multiLevelType w:val="singleLevel"/>
    <w:tmpl w:val="00000015"/>
    <w:lvl w:ilvl="0" w:tentative="0">
      <w:start w:val="1"/>
      <w:numFmt w:val="decimal"/>
      <w:suff w:val="nothing"/>
      <w:lvlText w:val="%1、"/>
      <w:lvlJc w:val="left"/>
    </w:lvl>
  </w:abstractNum>
  <w:abstractNum w:abstractNumId="3">
    <w:nsid w:val="590C1AA3"/>
    <w:multiLevelType w:val="singleLevel"/>
    <w:tmpl w:val="590C1AA3"/>
    <w:lvl w:ilvl="0" w:tentative="0">
      <w:start w:val="9"/>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C92FF1"/>
    <w:rsid w:val="2C300610"/>
    <w:rsid w:val="55C92FF1"/>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16</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2018-05-08T07:52:00Z</dcterms:created>
  <dc:creator>ノ哭等 讠隹回眸</dc:creator>
  <cp:lastModifiedBy>坏人</cp:lastModifiedBy>
  <dcterms:modified xsi:type="dcterms:W3CDTF">2019-05-20T03:24:53Z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